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sz w:val="34"/>
        </w:rPr>
        <w:t>WALTER'S SHED PLANS — AFFILIATE CREATIVE PACK: 10 IMAGES</w:t>
      </w:r>
    </w:p>
    <w:p>
      <w:r>
        <w:t>Main texts, headlines and descriptions for each image. Copy verbatim.</w:t>
      </w:r>
    </w:p>
    <w:p/>
    <w:p>
      <w:r>
        <w:rPr>
          <w:b/>
          <w:sz w:val="26"/>
        </w:rPr>
        <w:t>1. I1</w:t>
      </w:r>
    </w:p>
    <w:p>
      <w:r>
        <w:rPr>
          <w:b/>
        </w:rPr>
        <w:t>MAIN TEXT 1:</w:t>
      </w:r>
    </w:p>
    <w:p>
      <w:r>
        <w:t>Every neighborhood has one guy with a shed like this. Ask him what he paid.</w:t>
      </w:r>
    </w:p>
    <w:p>
      <w:r>
        <w:t>If he built it from Walter's plans, the answer is about $1,537: $37 for the blueprint, $1,500 in lumber. If he hired it out, add nine thousand.</w:t>
      </w:r>
    </w:p>
    <w:p>
      <w:r>
        <w:t>✅ 12,000+ shed blueprints, any size, any style</w:t>
      </w:r>
    </w:p>
    <w:p>
      <w:r>
        <w:t>✅ Exact cutting &amp; materials lists, one store trip</w:t>
      </w:r>
    </w:p>
    <w:p>
      <w:r>
        <w:t>✅ LEGO-style 3D instructions</w:t>
      </w:r>
    </w:p>
    <w:p>
      <w:r>
        <w:t>✅ AI Shed Builder + 24/7 expert support</w:t>
      </w:r>
    </w:p>
    <w:p>
      <w:r>
        <w:t>✅ 60-day money-back guarantee</w:t>
      </w:r>
    </w:p>
    <w:p>
      <w:r>
        <w:t>Two weekends. Your own hands. His face when you tell him the number.</w:t>
      </w:r>
    </w:p>
    <w:p>
      <w:r>
        <w:t>23,000 builders. 4.9 out of 5.</w:t>
      </w:r>
    </w:p>
    <w:p>
      <w:r>
        <w:t>🇺🇸 Proudly Made in the USA</w:t>
      </w:r>
    </w:p>
    <w:p>
      <w:r>
        <w:t>👇 www.waltershedplans.com</w:t>
      </w:r>
    </w:p>
    <w:p>
      <w:r>
        <w:rPr>
          <w:b/>
        </w:rPr>
        <w:t>MAIN TEXT 2:</w:t>
      </w:r>
    </w:p>
    <w:p>
      <w:r>
        <w:t>There are two shed prices: the one the contractor says, and the one on this blueprint.</w:t>
      </w:r>
    </w:p>
    <w:p>
      <w:r>
        <w:t>The contractor's number starts with a 1 and has five digits. The blueprint's number is $37, plus about $1,500 in lumber you pick up yourself with a pre-measured cutting list.</w:t>
      </w:r>
    </w:p>
    <w:p>
      <w:r>
        <w:t>Same shed. Same lumber. Different wallet.</w:t>
      </w:r>
    </w:p>
    <w:p>
      <w:r>
        <w:t>✅ 12,000+ designs with every wall drawn in 3D</w:t>
      </w:r>
    </w:p>
    <w:p>
      <w:r>
        <w:t>✅ Cutting &amp; materials lists done for you</w:t>
      </w:r>
    </w:p>
    <w:p>
      <w:r>
        <w:t>✅ 24/7 expert support + AI Shed Builder</w:t>
      </w:r>
    </w:p>
    <w:p>
      <w:r>
        <w:t>✅ 60-day money-back guarantee</w:t>
      </w:r>
    </w:p>
    <w:p>
      <w:r>
        <w:t>Most first-timers finish in two weekends. 23,000 already have.</w:t>
      </w:r>
    </w:p>
    <w:p>
      <w:r>
        <w:t>Your wife doesn't need to know it was this easy.</w:t>
      </w:r>
    </w:p>
    <w:p>
      <w:r>
        <w:t>🇺🇸 Proudly Made in the USA</w:t>
      </w:r>
    </w:p>
    <w:p>
      <w:r>
        <w:t>👇 www.waltershedplans.com</w:t>
      </w:r>
    </w:p>
    <w:p>
      <w:r>
        <w:rPr>
          <w:b/>
        </w:rPr>
        <w:t>MAIN TEXT 3:</w:t>
      </w:r>
    </w:p>
    <w:p>
      <w:r>
        <w:t>my neighbor paid $11,000 for his shed. mine cost $1,537 and theyre the same size</w:t>
      </w:r>
    </w:p>
    <w:p>
      <w:r>
        <w:t>not exaggerating. he used a contractor. i used a $37 blueprint from walters shed plans and two weekends</w:t>
      </w:r>
    </w:p>
    <w:p>
      <w:r>
        <w:t>12,000 designs, i picked a 10x12 gable. the plan has every cut measured so the lumberyard did all the cutting off the list</w:t>
      </w:r>
    </w:p>
    <w:p>
      <w:r>
        <w:t>$1,500 in wood. built it over two weekends with my brother</w:t>
      </w:r>
    </w:p>
    <w:p>
      <w:r>
        <w:t>he still thinks i got a deal from some crew. my wife promised to keep the secret</w:t>
      </w:r>
    </w:p>
    <w:p>
      <w:r>
        <w:t>the sheds are identical. the checkbooks arent</w:t>
      </w:r>
    </w:p>
    <w:p>
      <w:r>
        <w:t>waltershedplans.com</w:t>
      </w:r>
    </w:p>
    <w:p>
      <w:r>
        <w:rPr>
          <w:b/>
        </w:rPr>
        <w:t>HEADLINES:</w:t>
      </w:r>
    </w:p>
    <w:p>
      <w:r>
        <w:t>1) Same Shed. $9,000 Less.  2) His Shed: $11,000. Mine: $1,537.</w:t>
      </w:r>
    </w:p>
    <w:p>
      <w:r>
        <w:rPr>
          <w:b/>
        </w:rPr>
        <w:t>DESCRIPTION:</w:t>
      </w:r>
    </w:p>
    <w:p>
      <w:r>
        <w:t>The blueprint did the thinking.</w:t>
      </w:r>
    </w:p>
    <w:p/>
    <w:p>
      <w:r>
        <w:rPr>
          <w:b/>
          <w:sz w:val="26"/>
        </w:rPr>
        <w:t>2. I2</w:t>
      </w:r>
    </w:p>
    <w:p>
      <w:r>
        <w:rPr>
          <w:b/>
        </w:rPr>
        <w:t>MAIN TEXT 1:</w:t>
      </w:r>
    </w:p>
    <w:p>
      <w:r>
        <w:t>The shed your contractor quoted at $10,000 is on this page for $37.</w:t>
      </w:r>
    </w:p>
    <w:p>
      <w:r>
        <w:t>That's a real blueprint from Walter's library: 12,000 shed designs, every wall drawn, every cut measured, every board counted.</w:t>
      </w:r>
    </w:p>
    <w:p>
      <w:r>
        <w:t>✅ 12,000+ shed blueprints, any size, any style</w:t>
      </w:r>
    </w:p>
    <w:p>
      <w:r>
        <w:t>✅ Exact cutting &amp; materials list: one trip, the lumberyard cuts it for you</w:t>
      </w:r>
    </w:p>
    <w:p>
      <w:r>
        <w:t>✅ 3D views of every wall, foundation to roof</w:t>
      </w:r>
    </w:p>
    <w:p>
      <w:r>
        <w:t>✅ AI Shed Builder + 24/7 expert support</w:t>
      </w:r>
    </w:p>
    <w:p>
      <w:r>
        <w:t>✅ 60-day money-back guarantee</w:t>
      </w:r>
    </w:p>
    <w:p>
      <w:r>
        <w:t>About $1,500 in lumber. Two weekends of your own hands.</w:t>
      </w:r>
    </w:p>
    <w:p>
      <w:r>
        <w:t>23,000 builders. 4.9 out of 5. Sheds that outlast the seasons.</w:t>
      </w:r>
    </w:p>
    <w:p>
      <w:r>
        <w:t>🇺🇸 Proudly Made in the USA</w:t>
      </w:r>
    </w:p>
    <w:p>
      <w:r>
        <w:t>👇 www.waltershedplans.com</w:t>
      </w:r>
    </w:p>
    <w:p>
      <w:r>
        <w:rPr>
          <w:b/>
        </w:rPr>
        <w:t>MAIN TEXT 2:</w:t>
      </w:r>
    </w:p>
    <w:p>
      <w:r>
        <w:t>Your next shed is already drawn. Every stud, every rafter, every cut, measured to the inch on a page like this one.</w:t>
      </w:r>
    </w:p>
    <w:p>
      <w:r>
        <w:t>That's one of Walter's 12,000 blueprints. You pick the size, print the cutting list, and the lumberyard cuts every board while you wait. Then you follow lines. That's the whole secret.</w:t>
      </w:r>
    </w:p>
    <w:p>
      <w:r>
        <w:t>✅ 12,000+ designs with foundation specs for any soil</w:t>
      </w:r>
    </w:p>
    <w:p>
      <w:r>
        <w:t>✅ Cutting &amp; materials lists done for you</w:t>
      </w:r>
    </w:p>
    <w:p>
      <w:r>
        <w:t>✅ 3D views of every wall</w:t>
      </w:r>
    </w:p>
    <w:p>
      <w:r>
        <w:t>✅ 24/7 expert support + AI Shed Builder</w:t>
      </w:r>
    </w:p>
    <w:p>
      <w:r>
        <w:t>✅ 60-day money-back guarantee</w:t>
      </w:r>
    </w:p>
    <w:p>
      <w:r>
        <w:t>Big enough for the mower, the tools and everything the garage can't hold.</w:t>
      </w:r>
    </w:p>
    <w:p>
      <w:r>
        <w:t>Your wife will ask who you hired. Nobody. The paper did it.</w:t>
      </w:r>
    </w:p>
    <w:p>
      <w:r>
        <w:t>🇺🇸 Proudly Made in the USA</w:t>
      </w:r>
    </w:p>
    <w:p>
      <w:r>
        <w:t>👇 www.waltershedplans.com</w:t>
      </w:r>
    </w:p>
    <w:p>
      <w:r>
        <w:rPr>
          <w:b/>
        </w:rPr>
        <w:t>MAIN TEXT 3:</w:t>
      </w:r>
    </w:p>
    <w:p>
      <w:r>
        <w:t>this piece of paper saved me about nine thousand dollars</w:t>
      </w:r>
    </w:p>
    <w:p>
      <w:r>
        <w:t>the contractor wanted $10,847 for a 10x12 shed. i almost paid it too</w:t>
      </w:r>
    </w:p>
    <w:p>
      <w:r>
        <w:t>then i found walters shed plans. $37 for 12,000 blueprints like this one. every cut measured, every board on a list</w:t>
      </w:r>
    </w:p>
    <w:p>
      <w:r>
        <w:t>handed the list to the kid at the lumberyard, he cut everything while i loaded the truck. about $1,500 in wood</w:t>
      </w:r>
    </w:p>
    <w:p>
      <w:r>
        <w:t>built it over two weekends. it hasnt moved an inch and weve had two storms since</w:t>
      </w:r>
    </w:p>
    <w:p>
      <w:r>
        <w:t>my wife tells people we had it built. i let her</w:t>
      </w:r>
    </w:p>
    <w:p>
      <w:r>
        <w:t>waltershedplans.com</w:t>
      </w:r>
    </w:p>
    <w:p>
      <w:r>
        <w:rPr>
          <w:b/>
        </w:rPr>
        <w:t>HEADLINES:</w:t>
      </w:r>
    </w:p>
    <w:p>
      <w:r>
        <w:t>1) This Page Builds a $10,000 Shed  2) 12,000 Shed Blueprints. $37 Once.</w:t>
      </w:r>
    </w:p>
    <w:p>
      <w:r>
        <w:rPr>
          <w:b/>
        </w:rPr>
        <w:t>DESCRIPTION:</w:t>
      </w:r>
    </w:p>
    <w:p>
      <w:r>
        <w:t>Every cut drawn. Every board counted.</w:t>
      </w:r>
    </w:p>
    <w:p/>
    <w:p>
      <w:r>
        <w:rPr>
          <w:b/>
          <w:sz w:val="26"/>
        </w:rPr>
        <w:t>3. I34</w:t>
      </w:r>
    </w:p>
    <w:p>
      <w:r>
        <w:rPr>
          <w:b/>
        </w:rPr>
        <w:t>MAIN TEXT:</w:t>
      </w:r>
    </w:p>
    <w:p>
      <w:r>
        <w:t>🔨 Build a 12x16 Storage Shed in JUST 2 days.</w:t>
      </w:r>
    </w:p>
    <w:p>
      <w:r>
        <w:t>Cheap. Easy. 100% guided. From foundations to roofing.</w:t>
      </w:r>
    </w:p>
    <w:p>
      <w:r>
        <w:t>Even if you've never built anything in your life.</w:t>
      </w:r>
    </w:p>
    <w:p>
      <w:r>
        <w:t>✅ More storage space and order at home.</w:t>
      </w:r>
    </w:p>
    <w:p>
      <w:r>
        <w:t>✅ Protect your tools, bikes, and garden equipment from the weather.</w:t>
      </w:r>
    </w:p>
    <w:p>
      <w:r>
        <w:t>✅ Your own mini workshop / storage space you'll be proud of every time you see it.</w:t>
      </w:r>
    </w:p>
    <w:p>
      <w:r>
        <w:t>❌ Tired of incomplete plans that leave you guessing?</w:t>
      </w:r>
    </w:p>
    <w:p>
      <w:r>
        <w:t>❌ Frustrated with YouTube tutorials that never match real life?</w:t>
      </w:r>
    </w:p>
    <w:p>
      <w:r>
        <w:t>❌ Wasted thousands on prefab kits that arrived missing parts?</w:t>
      </w:r>
    </w:p>
    <w:p>
      <w:r>
        <w:t>With Walter's Shed Plans, there's no guesswork — only results:</w:t>
      </w:r>
    </w:p>
    <w:p>
      <w:r>
        <w:t>✔️ Complete Material List — buy exactly what you need, no waste.</w:t>
      </w:r>
    </w:p>
    <w:p>
      <w:r>
        <w:t>✔️ Precise Cutting List — every cut already calculated.</w:t>
      </w:r>
    </w:p>
    <w:p>
      <w:r>
        <w:t>✔️ Step-by-step instructions from the foundation to the roof.</w:t>
      </w:r>
    </w:p>
    <w:p>
      <w:r>
        <w:t>✔️ Crystal-clear 3D diagrams — no confusion, no guesswork.</w:t>
      </w:r>
    </w:p>
    <w:p>
      <w:r>
        <w:t>✔️ Fastening list — every screw, nail, and hardware laid out.</w:t>
      </w:r>
    </w:p>
    <w:p>
      <w:r>
        <w:t>✔️ Pro tips to avoid rookie mistakes.</w:t>
      </w:r>
    </w:p>
    <w:p>
      <w:r>
        <w:t>✔️ Friendly, LEGO-style guide built for beginners.</w:t>
      </w:r>
    </w:p>
    <w:p>
      <w:r>
        <w:t>✔️ 24/7 Support — so you're never stuck.</w:t>
      </w:r>
    </w:p>
    <w:p>
      <w:r>
        <w:t>And it's way more than just one plan.</w:t>
      </w:r>
    </w:p>
    <w:p>
      <w:r>
        <w:t>You're getting access to a platform with over 12,000 step-by-step plans plus construction lessons — from the absolute basics to advanced projects.</w:t>
      </w:r>
    </w:p>
    <w:p>
      <w:r>
        <w:t>👉 Even if you're a complete beginner, you'll have everything you need to build the perfect, rock-solid shed — by yourself.</w:t>
      </w:r>
    </w:p>
    <w:p>
      <w:r>
        <w:t>Get Instant Access Now and Start This Weekend.</w:t>
      </w:r>
    </w:p>
    <w:p>
      <w:r>
        <w:t>In 48 hours, you could be standing in front of your very own finished 4x6 Storage Shed.</w:t>
      </w:r>
    </w:p>
    <w:p>
      <w:r>
        <w:t>www.waltershedplans.com</w:t>
      </w:r>
    </w:p>
    <w:p>
      <w:r>
        <w:rPr>
          <w:b/>
        </w:rPr>
        <w:t>HEADLINE:</w:t>
      </w:r>
    </w:p>
    <w:p>
      <w:r>
        <w:t>Build a 12x16 Storage Shed in JUST 2 days.</w:t>
      </w:r>
    </w:p>
    <w:p/>
    <w:p>
      <w:r>
        <w:rPr>
          <w:b/>
          <w:sz w:val="26"/>
        </w:rPr>
        <w:t>4. I52</w:t>
      </w:r>
    </w:p>
    <w:p>
      <w:r>
        <w:rPr>
          <w:b/>
        </w:rPr>
        <w:t>MAIN TEXT:</w:t>
      </w:r>
    </w:p>
    <w:p>
      <w:r>
        <w:t>We built this 12x16 shed step by step.</w:t>
      </w:r>
    </w:p>
    <w:p>
      <w:r>
        <w:t>From concrete blocks… to the floor frame… to raising the walls, siding, roof, and paint.</w:t>
      </w:r>
    </w:p>
    <w:p>
      <w:r>
        <w:t>Honestly — I had no idea how to do it.</w:t>
      </w:r>
    </w:p>
    <w:p>
      <w:r>
        <w:t>But with Walter's Shed Plans, it was like following LEGO instructions.</w:t>
      </w:r>
    </w:p>
    <w:p>
      <w:r>
        <w:t>Every measurement, every cut, every step was laid out.</w:t>
      </w:r>
    </w:p>
    <w:p>
      <w:r>
        <w:t>No confusion. No wasted wood. No extra trips to the hardware store.</w:t>
      </w:r>
    </w:p>
    <w:p>
      <w:r>
        <w:t>Here's why it works so well:</w:t>
      </w:r>
    </w:p>
    <w:p>
      <w:r>
        <w:t>✅ 12,000+ shed plans designed by real craftsmen (not ghostwriters)</w:t>
      </w:r>
    </w:p>
    <w:p>
      <w:r>
        <w:t>✅ Step-by-step "LEGO-style" instructions you just follow in order</w:t>
      </w:r>
    </w:p>
    <w:p>
      <w:r>
        <w:t>✅ Exact materials &amp; cut lists — so you buy only what you need</w:t>
      </w:r>
    </w:p>
    <w:p>
      <w:r>
        <w:t>✅ 3D CAD drawings that show you every angle before you build</w:t>
      </w:r>
    </w:p>
    <w:p>
      <w:r>
        <w:t>✅ AI Shed Builder Expert → your 24/7 coach if you get stuck</w:t>
      </w:r>
    </w:p>
    <w:p>
      <w:r>
        <w:t>If we could do it with zero experience… you can too.</w:t>
      </w:r>
    </w:p>
    <w:p>
      <w:r>
        <w:t>And the best part? The shed came out solid, professional-looking, and cost a fraction of prefab.</w:t>
      </w:r>
    </w:p>
    <w:p>
      <w:r>
        <w:t>👉 Click below and get instant access to Walter's Shed Plans today.</w:t>
      </w:r>
    </w:p>
    <w:p>
      <w:r>
        <w:t>www.waltershedplans.com</w:t>
      </w:r>
    </w:p>
    <w:p>
      <w:r>
        <w:rPr>
          <w:b/>
        </w:rPr>
        <w:t>HEADLINE:</w:t>
      </w:r>
    </w:p>
    <w:p>
      <w:r>
        <w:t>(not provided — advertiser to confirm)</w:t>
      </w:r>
    </w:p>
    <w:p/>
    <w:p>
      <w:r>
        <w:rPr>
          <w:b/>
          <w:sz w:val="26"/>
        </w:rPr>
        <w:t>5. I71  (Seasonal: Christmas)</w:t>
      </w:r>
    </w:p>
    <w:p>
      <w:r>
        <w:rPr>
          <w:b/>
        </w:rPr>
        <w:t>MAIN TEXT 1:</w:t>
      </w:r>
    </w:p>
    <w:p>
      <w:r>
        <w:t>Let me guess…</w:t>
      </w:r>
    </w:p>
    <w:p>
      <w:r>
        <w:t>You're not afraid of hard work.</w:t>
      </w:r>
    </w:p>
    <w:p>
      <w:r>
        <w:t>You're afraid of doing it wrong.</w:t>
      </w:r>
    </w:p>
    <w:p>
      <w:r>
        <w:t>Because once you start building a shed, there's no "undo" button.</w:t>
      </w:r>
    </w:p>
    <w:p>
      <w:r>
        <w:t>A wrong cut means wasted lumber.</w:t>
      </w:r>
    </w:p>
    <w:p>
      <w:r>
        <w:t>A missing step means another trip to the store.</w:t>
      </w:r>
    </w:p>
    <w:p>
      <w:r>
        <w:t>And vague plans mean standing there thinking:</w:t>
      </w:r>
    </w:p>
    <w:p>
      <w:r>
        <w:t>"How am I supposed to get from THIS step… to THAT one?"</w:t>
      </w:r>
    </w:p>
    <w:p>
      <w:r>
        <w:t>That's why most shed plans fail.</w:t>
      </w:r>
    </w:p>
    <w:p>
      <w:r>
        <w:t>They're written by people who've never built a shed themselves.</w:t>
      </w:r>
    </w:p>
    <w:p>
      <w:r>
        <w:t>The Easy Shed System is different.</w:t>
      </w:r>
    </w:p>
    <w:p>
      <w:r>
        <w:t>It shows you exactly what to do, step by step, in plain English — so every piece fits, every cut makes sense, and nothing is left to guesswork.</w:t>
      </w:r>
    </w:p>
    <w:p>
      <w:r>
        <w:t>Even if you've never built anything like this before.</w:t>
      </w:r>
    </w:p>
    <w:p>
      <w:r>
        <w:t>✔️ Clear, LEGO-style instructions</w:t>
      </w:r>
    </w:p>
    <w:p>
      <w:r>
        <w:t>✔️ 3D views so you see it before you build it</w:t>
      </w:r>
    </w:p>
    <w:p>
      <w:r>
        <w:t>✔️ Exact material and cutting lists (one trip. one build.)</w:t>
      </w:r>
    </w:p>
    <w:p>
      <w:r>
        <w:t>✔️ Designs that look clean, solid, and professional</w:t>
      </w:r>
    </w:p>
    <w:p>
      <w:r>
        <w:t>✔️ 24/7 Support — so you're never stuck wondering what comes next</w:t>
      </w:r>
    </w:p>
    <w:p>
      <w:r>
        <w:t>This is the difference between</w:t>
      </w:r>
    </w:p>
    <w:p>
      <w:r>
        <w:t>hoping it works</w:t>
      </w:r>
    </w:p>
    <w:p>
      <w:r>
        <w:t>and knowing it will.</w:t>
      </w:r>
    </w:p>
    <w:p>
      <w:r>
        <w:t>🎄 Christmas Special:</w:t>
      </w:r>
    </w:p>
    <w:p>
      <w:r>
        <w:t>For a limited time, get 60% OFF.</w:t>
      </w:r>
    </w:p>
    <w:p>
      <w:r>
        <w:t>👉 No monthly fees</w:t>
      </w:r>
    </w:p>
    <w:p>
      <w:r>
        <w:t>👉 Lifetime access</w:t>
      </w:r>
    </w:p>
    <w:p>
      <w:r>
        <w:t>👉 Zero pressure. Zero risk.</w:t>
      </w:r>
    </w:p>
    <w:p>
      <w:r>
        <w:t>If you're going to invest your time and effort…</w:t>
      </w:r>
    </w:p>
    <w:p>
      <w:r>
        <w:t>make sure the plan doesn't let you down.</w:t>
      </w:r>
    </w:p>
    <w:p>
      <w:r>
        <w:t>Build it once. Build it right.</w:t>
      </w:r>
    </w:p>
    <w:p>
      <w:r>
        <w:t>👉 Get Instant Access</w:t>
      </w:r>
    </w:p>
    <w:p>
      <w:r>
        <w:t>www.waltershedplans.com</w:t>
      </w:r>
    </w:p>
    <w:p>
      <w:r>
        <w:rPr>
          <w:b/>
        </w:rPr>
        <w:t>MAIN TEXT 2:</w:t>
      </w:r>
    </w:p>
    <w:p>
      <w:r>
        <w:t>Here's the truth most people won't say out loud:</w:t>
      </w:r>
    </w:p>
    <w:p>
      <w:r>
        <w:t>Building a shed isn't hard.</w:t>
      </w:r>
    </w:p>
    <w:p>
      <w:r>
        <w:t>Messing it up is.</w:t>
      </w:r>
    </w:p>
    <w:p>
      <w:r>
        <w:t>One wrong cut.</w:t>
      </w:r>
    </w:p>
    <w:p>
      <w:r>
        <w:t>One missing step.</w:t>
      </w:r>
    </w:p>
    <w:p>
      <w:r>
        <w:t>One unclear diagram.</w:t>
      </w:r>
    </w:p>
    <w:p>
      <w:r>
        <w:t>And suddenly you're standing there thinking:</w:t>
      </w:r>
    </w:p>
    <w:p>
      <w:r>
        <w:t>"I've already spent the money… I can't turn back now."</w:t>
      </w:r>
    </w:p>
    <w:p>
      <w:r>
        <w:t>That's the moment most shed projects quietly fail.</w:t>
      </w:r>
    </w:p>
    <w:p>
      <w:r>
        <w:t>Not because the person wasn't capable —</w:t>
      </w:r>
    </w:p>
    <w:p>
      <w:r>
        <w:t>but because the plan wasn't built for real people.</w:t>
      </w:r>
    </w:p>
    <w:p>
      <w:r>
        <w:t>The Easy Shed System removes that moment completely.</w:t>
      </w:r>
    </w:p>
    <w:p>
      <w:r>
        <w:t>Every step is laid out in the exact order it needs to happen.</w:t>
      </w:r>
    </w:p>
    <w:p>
      <w:r>
        <w:t>Every piece is shown before you touch a tool.</w:t>
      </w:r>
    </w:p>
    <w:p>
      <w:r>
        <w:t>Every cut has a purpose.</w:t>
      </w:r>
    </w:p>
    <w:p>
      <w:r>
        <w:t>So instead of hoping things line up at the end…</w:t>
      </w:r>
    </w:p>
    <w:p>
      <w:r>
        <w:t>they simply do.</w:t>
      </w:r>
    </w:p>
    <w:p>
      <w:r>
        <w:t>✔️ Step-by-step instructions so clear they feel obvious</w:t>
      </w:r>
    </w:p>
    <w:p>
      <w:r>
        <w:t>✔️ 3D views that show you what "right" looks like</w:t>
      </w:r>
    </w:p>
    <w:p>
      <w:r>
        <w:t>✔️ Exact materials &amp; cutting lists (no extra trips, no waste)</w:t>
      </w:r>
    </w:p>
    <w:p>
      <w:r>
        <w:t>✔️ Professional designs that don't look DIY</w:t>
      </w:r>
    </w:p>
    <w:p>
      <w:r>
        <w:t>✔️ A 24/7 AI Shed Builder Assistant — so you're never left guessing</w:t>
      </w:r>
    </w:p>
    <w:p>
      <w:r>
        <w:t>This isn't about learning carpentry.</w:t>
      </w:r>
    </w:p>
    <w:p>
      <w:r>
        <w:t>It's about having a system that won't let you fail.</w:t>
      </w:r>
    </w:p>
    <w:p>
      <w:r>
        <w:t>🎄 Christmas Special:</w:t>
      </w:r>
    </w:p>
    <w:p>
      <w:r>
        <w:t>Get 60% OFF for a limited time.</w:t>
      </w:r>
    </w:p>
    <w:p>
      <w:r>
        <w:t>👉 No monthly fees</w:t>
      </w:r>
    </w:p>
    <w:p>
      <w:r>
        <w:t>👉 Lifetime access</w:t>
      </w:r>
    </w:p>
    <w:p>
      <w:r>
        <w:t>👉 Nothing to figure out on your own</w:t>
      </w:r>
    </w:p>
    <w:p>
      <w:r>
        <w:t>If you're going to put your name on something you build…</w:t>
      </w:r>
    </w:p>
    <w:p>
      <w:r>
        <w:t>make sure it looks like it was done right.</w:t>
      </w:r>
    </w:p>
    <w:p>
      <w:r>
        <w:t>Get Instant Access Now</w:t>
      </w:r>
    </w:p>
    <w:p>
      <w:r>
        <w:t>www.waltershedplans.com</w:t>
      </w:r>
    </w:p>
    <w:p>
      <w:r>
        <w:rPr>
          <w:b/>
        </w:rPr>
        <w:t>HEADLINES:</w:t>
      </w:r>
    </w:p>
    <w:p>
      <w:r>
        <w:t>1) 🎄 Christmas Only: Build a Shed That Looks Professionally Built — Without Guessing  2) 🎄 Christmas Only: Stop Guessing. Build a Shed That Comes Together Perfectly.</w:t>
      </w:r>
    </w:p>
    <w:p>
      <w:r>
        <w:rPr>
          <w:b/>
        </w:rPr>
        <w:t>DESCRIPTION:</w:t>
      </w:r>
    </w:p>
    <w:p>
      <w:r>
        <w:t>Christmas Special - 60% OFF</w:t>
      </w:r>
    </w:p>
    <w:p/>
    <w:p>
      <w:r>
        <w:rPr>
          <w:b/>
          <w:sz w:val="26"/>
        </w:rPr>
        <w:t>6. I74</w:t>
      </w:r>
    </w:p>
    <w:p>
      <w:r>
        <w:rPr>
          <w:b/>
        </w:rPr>
        <w:t>MAIN TEXT 1:</w:t>
      </w:r>
    </w:p>
    <w:p>
      <w:r>
        <w:t>The scariest part of building a shed isn't the cutting. It's the first trip to the lumberyard.</w:t>
      </w:r>
    </w:p>
    <w:p>
      <w:r>
        <w:t>Walter's plans fix that: every blueprint comes with the exact cutting and materials list. You hand over one piece of paper. They pull it, they cut it, you load it. Nobody guesses.</w:t>
      </w:r>
    </w:p>
    <w:p>
      <w:r>
        <w:t>✅ 12,000+ shed designs, every size and style</w:t>
      </w:r>
    </w:p>
    <w:p>
      <w:r>
        <w:t>✅ Cutting list pre-measured to the board</w:t>
      </w:r>
    </w:p>
    <w:p>
      <w:r>
        <w:t>✅ 3D instructions showing every angle</w:t>
      </w:r>
    </w:p>
    <w:p>
      <w:r>
        <w:t>✅ AI Shed Builder + 24/7 support</w:t>
      </w:r>
    </w:p>
    <w:p>
      <w:r>
        <w:t>✅ 60-day money-back guarantee</w:t>
      </w:r>
    </w:p>
    <w:p>
      <w:r>
        <w:t>About $1,500 in lumber. Two weekends. Built by you.</w:t>
      </w:r>
    </w:p>
    <w:p>
      <w:r>
        <w:t>23,000 builders already walked in with the paper. 4.9 stars.</w:t>
      </w:r>
    </w:p>
    <w:p>
      <w:r>
        <w:t>🇺🇸 Proudly Made in the USA</w:t>
      </w:r>
    </w:p>
    <w:p>
      <w:r>
        <w:t>👇 www.waltershedplans.com</w:t>
      </w:r>
    </w:p>
    <w:p>
      <w:r>
        <w:rPr>
          <w:b/>
        </w:rPr>
        <w:t>MAIN TEXT 2:</w:t>
      </w:r>
    </w:p>
    <w:p>
      <w:r>
        <w:t>Here's how a shed goes up when the plan does the thinking.</w:t>
      </w:r>
    </w:p>
    <w:p>
      <w:r>
        <w:t>Friday night you pick a design: 12,000 blueprints, from a garden shed to a full workshop. Saturday, 7am at the lumberyard, you hand them the cutting list and load boards already cut to size. By Sunday afternoon there's a shed in your backyard that didn't cost $10,000.</w:t>
      </w:r>
    </w:p>
    <w:p>
      <w:r>
        <w:t>✅ Every wall drawn in 3D</w:t>
      </w:r>
    </w:p>
    <w:p>
      <w:r>
        <w:t>✅ Every board counted before you spend a dollar</w:t>
      </w:r>
    </w:p>
    <w:p>
      <w:r>
        <w:t>✅ 24/7 expert support + AI Shed Builder</w:t>
      </w:r>
    </w:p>
    <w:p>
      <w:r>
        <w:t>✅ 60-day money-back guarantee</w:t>
      </w:r>
    </w:p>
    <w:p>
      <w:r>
        <w:t>The mower gets a home. The garage gets its floor back. And you get to say you built it.</w:t>
      </w:r>
    </w:p>
    <w:p>
      <w:r>
        <w:t>🇺🇸 Proudly Made in the USA</w:t>
      </w:r>
    </w:p>
    <w:p>
      <w:r>
        <w:t>👇 www.waltershedplans.com</w:t>
      </w:r>
    </w:p>
    <w:p>
      <w:r>
        <w:rPr>
          <w:b/>
        </w:rPr>
        <w:t>MAIN TEXT 3:</w:t>
      </w:r>
    </w:p>
    <w:p>
      <w:r>
        <w:t>the guy at the lumberyard knew exactly what this was when i handed it to him</w:t>
      </w:r>
    </w:p>
    <w:p>
      <w:r>
        <w:t>said he sees walters cutting lists every week now. guys walking in with one sheet of paper instead of wandering the aisles guessing</w:t>
      </w:r>
    </w:p>
    <w:p>
      <w:r>
        <w:t>$37 for 12,000 shed plans. the list has every board, every screw, measured to the inch</w:t>
      </w:r>
    </w:p>
    <w:p>
      <w:r>
        <w:t>he cut my whole order while i had a coffee. $1,500 in wood for a 10x12</w:t>
      </w:r>
    </w:p>
    <w:p>
      <w:r>
        <w:t>two weekends later my wife was hanging a thermometer on the finished wall like it was always there</w:t>
      </w:r>
    </w:p>
    <w:p>
      <w:r>
        <w:t>if youve been circling this for months, the paper is the shortcut</w:t>
      </w:r>
    </w:p>
    <w:p>
      <w:r>
        <w:t>waltershedplans.com</w:t>
      </w:r>
    </w:p>
    <w:p>
      <w:r>
        <w:rPr>
          <w:b/>
        </w:rPr>
        <w:t>HEADLINES:</w:t>
      </w:r>
    </w:p>
    <w:p>
      <w:r>
        <w:t>1) Hand Them One Paper. Build Your Shed.  2) 12,000 Shed Plans. Lists Included.</w:t>
      </w:r>
    </w:p>
    <w:p>
      <w:r>
        <w:rPr>
          <w:b/>
        </w:rPr>
        <w:t>DESCRIPTION:</w:t>
      </w:r>
    </w:p>
    <w:p>
      <w:r>
        <w:t>One trip. Every board pre-cut.</w:t>
      </w:r>
    </w:p>
    <w:p/>
    <w:p>
      <w:r>
        <w:rPr>
          <w:b/>
          <w:sz w:val="26"/>
        </w:rPr>
        <w:t>7. I116</w:t>
      </w:r>
    </w:p>
    <w:p>
      <w:r>
        <w:rPr>
          <w:b/>
        </w:rPr>
        <w:t>MAIN TEXT 1:</w:t>
      </w:r>
    </w:p>
    <w:p>
      <w:r>
        <w:t>Most shed plans give you a PDF and wish you luck.</w:t>
      </w:r>
    </w:p>
    <w:p>
      <w:r>
        <w:t>Walter's Shed Plans is a full building system. Here's what's inside:</w:t>
      </w:r>
    </w:p>
    <w:p>
      <w:r>
        <w:t>✅ Walter's Shed CAD — design your own custom shed in 35 seconds. CAD software built specifically for sheds (not architects)</w:t>
      </w:r>
    </w:p>
    <w:p>
      <w:r>
        <w:t>✅ Shed Cost Calculator — exact lumber cost adjusted to your ZIP code, before you spend a dollar at Home Depot</w:t>
      </w:r>
    </w:p>
    <w:p>
      <w:r>
        <w:t>✅ 12,000+ ready-to-build designs (barn, modern, garden, workshop, mini cabin, she shed)</w:t>
      </w:r>
    </w:p>
    <w:p>
      <w:r>
        <w:t>✅ LEGO-style 3D instructions — every cut, every angle, every connection shown before you make it</w:t>
      </w:r>
    </w:p>
    <w:p>
      <w:r>
        <w:t>✅ Complete cutting list — walk into the lumber yard with a paper, not a guess</w:t>
      </w:r>
    </w:p>
    <w:p>
      <w:r>
        <w:t>✅ AI Shed Builder — answers your questions anytime, day or night</w:t>
      </w:r>
    </w:p>
    <w:p>
      <w:r>
        <w:t>✅ 24/7 expert support if you ever get stuck — real builders, not a chatbot</w:t>
      </w:r>
    </w:p>
    <w:p>
      <w:r>
        <w:t>✅ Lifetime access — build as many sheds as you want</w:t>
      </w:r>
    </w:p>
    <w:p>
      <w:r>
        <w:t>Contractor for the same shed: $10,000+</w:t>
      </w:r>
    </w:p>
    <w:p>
      <w:r>
        <w:t>Home Depot prefab: $4,700 (walls that flex when you push them)</w:t>
      </w:r>
    </w:p>
    <w:p>
      <w:r>
        <w:t>DIY with the right plans: ~$1,537 in real lumber</w:t>
      </w:r>
    </w:p>
    <w:p>
      <w:r>
        <w:t>$37. One time. No subscription. Made with Pride in the USA 🇺🇸</w:t>
      </w:r>
    </w:p>
    <w:p>
      <w:r>
        <w:t>23,000+ homeowners have already built theirs.</w:t>
      </w:r>
    </w:p>
    <w:p>
      <w:r>
        <w:t>👇</w:t>
      </w:r>
    </w:p>
    <w:p>
      <w:r>
        <w:t>www.waltershedplans.com</w:t>
      </w:r>
    </w:p>
    <w:p>
      <w:r>
        <w:rPr>
          <w:b/>
        </w:rPr>
        <w:t>MAIN TEXT 2:</w:t>
      </w:r>
    </w:p>
    <w:p>
      <w:r>
        <w:t>This is what separates Walter's Shed Plans from every other shed plan online.</w:t>
      </w:r>
    </w:p>
    <w:p>
      <w:r>
        <w:t>Most plans hand you a PDF. You're on your own.</w:t>
      </w:r>
    </w:p>
    <w:p>
      <w:r>
        <w:t>Walter built a complete system instead:</w:t>
      </w:r>
    </w:p>
    <w:p>
      <w:r>
        <w:t>🔧 Walter's Shed CAD</w:t>
      </w:r>
    </w:p>
    <w:p>
      <w:r>
        <w:t>Custom CAD software built specifically for sheds — not for architects, not for engineers. You design your exact shed in 35 seconds. Pick the size. Pick the roof. Pick the doors. Done.</w:t>
      </w:r>
    </w:p>
    <w:p>
      <w:r>
        <w:t>💰 Shed Cost Calculator</w:t>
      </w:r>
    </w:p>
    <w:p>
      <w:r>
        <w:t>Punch in your ZIP code and it tells you exactly what your shed will cost in real lumber — before you drive to the lumber yard. No surprises. No "unforeseen costs."</w:t>
      </w:r>
    </w:p>
    <w:p>
      <w:r>
        <w:t>🤖 AI Shed Builder</w:t>
      </w:r>
    </w:p>
    <w:p>
      <w:r>
        <w:t>Answers your questions 24/7. Stuck on a foundation question at 11pm? Ask. It pulls from 20+ years of Walter's real building experience.</w:t>
      </w:r>
    </w:p>
    <w:p>
      <w:r>
        <w:t>📐 12,000+ professional designs</w:t>
      </w:r>
    </w:p>
    <w:p>
      <w:r>
        <w:t>Barn, modern, garden, workshop, mini cabin. Every one with LEGO-style 3D instructions and a complete cutting list.</w:t>
      </w:r>
    </w:p>
    <w:p>
      <w:r>
        <w:t>🇺🇸 24/7 expert support</w:t>
      </w:r>
    </w:p>
    <w:p>
      <w:r>
        <w:t>Real builders on the other end. Not a chatbot.</w:t>
      </w:r>
    </w:p>
    <w:p>
      <w:r>
        <w:t>Contractor wants $10,000+ for the same shed.</w:t>
      </w:r>
    </w:p>
    <w:p>
      <w:r>
        <w:t>Home Depot prefab is $4,700 of pressed wood that flexes.</w:t>
      </w:r>
    </w:p>
    <w:p>
      <w:r>
        <w:t>Real lumber, real shed, your hands: ~$1,537.</w:t>
      </w:r>
    </w:p>
    <w:p>
      <w:r>
        <w:t>The plans are $37. One time. Lifetime access. Made with Pride in the USA 🇺🇸</w:t>
      </w:r>
    </w:p>
    <w:p>
      <w:r>
        <w:t>👇 waltershedplans.com</w:t>
      </w:r>
    </w:p>
    <w:p>
      <w:r>
        <w:rPr>
          <w:b/>
        </w:rPr>
        <w:t>MAIN TEXT 3:</w:t>
      </w:r>
    </w:p>
    <w:p>
      <w:r>
        <w:t>ok this is wild I have to share it</w:t>
      </w:r>
    </w:p>
    <w:p>
      <w:r>
        <w:t>I almost paid a contractor 11 grand last spring for a 10x12 shed. wife found this thing called walter's shed plans for 37 bucks. I was skeptical so I sat down and went through it before I cancelled the contractor</w:t>
      </w:r>
    </w:p>
    <w:p>
      <w:r>
        <w:t>here's what's actually inside</w:t>
      </w:r>
    </w:p>
    <w:p>
      <w:r>
        <w:t>they have their own CAD program. like custom built just for sheds. you design your exact shed in 35 seconds. pick the size. pick the roof. pick the doors. it spits out the plans</w:t>
      </w:r>
    </w:p>
    <w:p>
      <w:r>
        <w:t>there's a calculator that asks for your ZIP code and tells you EXACTLY what the lumber will cost at your local home depot. mine came out to 1537 bucks for a 10x12</w:t>
      </w:r>
    </w:p>
    <w:p>
      <w:r>
        <w:t>12000 designs already inside if you don't want to design from scratch. barn style. modern. garden. workshop. the one my wife had been pinning for two years was literally in there</w:t>
      </w:r>
    </w:p>
    <w:p>
      <w:r>
        <w:t>instructions are like LEGO. 3D views. every cut measured. complete cutting list you hand to the guy at the lumber yard</w:t>
      </w:r>
    </w:p>
    <w:p>
      <w:r>
        <w:t>and there's an AI that answers your questions when you get stuck. plus 24/7 actual humans if the AI cant figure it out</w:t>
      </w:r>
    </w:p>
    <w:p>
      <w:r>
        <w:t>cancelled the contractor. built it in 2 weekends. saved over 9 grand</w:t>
      </w:r>
    </w:p>
    <w:p>
      <w:r>
        <w:t>23000 guys have apparently done this already. I had no idea</w:t>
      </w:r>
    </w:p>
    <w:p>
      <w:r>
        <w:t>waltershedplans.com if you've been thinking about one. best 37 bucks I've ever spent honestly</w:t>
      </w:r>
    </w:p>
    <w:p>
      <w:r>
        <w:rPr>
          <w:b/>
        </w:rPr>
        <w:t>HEADLINES:</w:t>
      </w:r>
    </w:p>
    <w:p>
      <w:r>
        <w:t>1) Build a Pro-Level Shed This Weekend  2) Zero Experience. One Weekend. A Shed You Built Yourself.</w:t>
      </w:r>
    </w:p>
    <w:p/>
    <w:p>
      <w:r>
        <w:rPr>
          <w:b/>
          <w:sz w:val="26"/>
        </w:rPr>
        <w:t>8. I117</w:t>
      </w:r>
    </w:p>
    <w:p>
      <w:r>
        <w:rPr>
          <w:b/>
        </w:rPr>
        <w:t>MAIN TEXT 1:</w:t>
      </w:r>
    </w:p>
    <w:p>
      <w:r>
        <w:t>Most shed plans give you a PDF and wish you luck.</w:t>
      </w:r>
    </w:p>
    <w:p>
      <w:r>
        <w:t>Walter's Shed Plans is a full building system. Here's what's inside:</w:t>
      </w:r>
    </w:p>
    <w:p>
      <w:r>
        <w:t>✅ Walter's Shed CAD — design your own custom shed in 35 seconds. CAD software built specifically for sheds (not architects)</w:t>
      </w:r>
    </w:p>
    <w:p>
      <w:r>
        <w:t>✅ Shed Cost Calculator — exact lumber cost adjusted to your ZIP code, before you spend a dollar at Home Depot</w:t>
      </w:r>
    </w:p>
    <w:p>
      <w:r>
        <w:t>✅ 12,000+ ready-to-build designs (barn, modern, garden, workshop, mini cabin, she shed)</w:t>
      </w:r>
    </w:p>
    <w:p>
      <w:r>
        <w:t>✅ LEGO-style 3D instructions — every cut, every angle, every connection shown before you make it</w:t>
      </w:r>
    </w:p>
    <w:p>
      <w:r>
        <w:t>✅ Complete cutting list — walk into the lumber yard with a paper, not a guess</w:t>
      </w:r>
    </w:p>
    <w:p>
      <w:r>
        <w:t>✅ AI Shed Builder — answers your questions anytime, day or night</w:t>
      </w:r>
    </w:p>
    <w:p>
      <w:r>
        <w:t>✅ 24/7 expert support if you ever get stuck — real builders, not a chatbot</w:t>
      </w:r>
    </w:p>
    <w:p>
      <w:r>
        <w:t>✅ Lifetime access — build as many sheds as you want</w:t>
      </w:r>
    </w:p>
    <w:p>
      <w:r>
        <w:t>Contractor for the same shed: $10,000+</w:t>
      </w:r>
    </w:p>
    <w:p>
      <w:r>
        <w:t>Home Depot prefab: $4,700 (walls that flex when you push them)</w:t>
      </w:r>
    </w:p>
    <w:p>
      <w:r>
        <w:t>DIY with the right plans: ~$1,537 in real lumber</w:t>
      </w:r>
    </w:p>
    <w:p>
      <w:r>
        <w:t>$37. One time. No subscription. Made with Pride in the USA 🇺🇸</w:t>
      </w:r>
    </w:p>
    <w:p>
      <w:r>
        <w:t>23,000+ homeowners have already built theirs.</w:t>
      </w:r>
    </w:p>
    <w:p>
      <w:r>
        <w:t>👇</w:t>
      </w:r>
    </w:p>
    <w:p>
      <w:r>
        <w:t>www.waltershedplans.com</w:t>
      </w:r>
    </w:p>
    <w:p>
      <w:r>
        <w:rPr>
          <w:b/>
        </w:rPr>
        <w:t>MAIN TEXT 2:</w:t>
      </w:r>
    </w:p>
    <w:p>
      <w:r>
        <w:t>This is what separates Walter's Shed Plans from every other shed plan online.</w:t>
      </w:r>
    </w:p>
    <w:p>
      <w:r>
        <w:t>Most plans hand you a PDF. You're on your own.</w:t>
      </w:r>
    </w:p>
    <w:p>
      <w:r>
        <w:t>Walter built a complete system instead:</w:t>
      </w:r>
    </w:p>
    <w:p>
      <w:r>
        <w:t>🔧 Walter's Shed CAD</w:t>
      </w:r>
    </w:p>
    <w:p>
      <w:r>
        <w:t>Custom CAD software built specifically for sheds — not for architects, not for engineers. You design your exact shed in 35 seconds. Pick the size. Pick the roof. Pick the doors. Done.</w:t>
      </w:r>
    </w:p>
    <w:p>
      <w:r>
        <w:t>💰 Shed Cost Calculator</w:t>
      </w:r>
    </w:p>
    <w:p>
      <w:r>
        <w:t>Punch in your ZIP code and it tells you exactly what your shed will cost in real lumber — before you drive to the lumber yard. No surprises. No "unforeseen costs."</w:t>
      </w:r>
    </w:p>
    <w:p>
      <w:r>
        <w:t>🤖 AI Shed Builder</w:t>
      </w:r>
    </w:p>
    <w:p>
      <w:r>
        <w:t>Answers your questions 24/7. Stuck on a foundation question at 11pm? Ask. It pulls from 20+ years of Walter's real building experience.</w:t>
      </w:r>
    </w:p>
    <w:p>
      <w:r>
        <w:t>📐 12,000+ professional designs</w:t>
      </w:r>
    </w:p>
    <w:p>
      <w:r>
        <w:t>Barn, modern, garden, workshop, mini cabin. Every one with LEGO-style 3D instructions and a complete cutting list.</w:t>
      </w:r>
    </w:p>
    <w:p>
      <w:r>
        <w:t>🇺🇸 24/7 expert support</w:t>
      </w:r>
    </w:p>
    <w:p>
      <w:r>
        <w:t>Real builders on the other end. Not a chatbot.</w:t>
      </w:r>
    </w:p>
    <w:p>
      <w:r>
        <w:t>Contractor wants $10,000+ for the same shed.</w:t>
      </w:r>
    </w:p>
    <w:p>
      <w:r>
        <w:t>Home Depot prefab is $4,700 of pressed wood that flexes.</w:t>
      </w:r>
    </w:p>
    <w:p>
      <w:r>
        <w:t>Real lumber, real shed, your hands: ~$1,537.</w:t>
      </w:r>
    </w:p>
    <w:p>
      <w:r>
        <w:t>The plans are $37. One time. Lifetime access. Made with Pride in the USA 🇺🇸</w:t>
      </w:r>
    </w:p>
    <w:p>
      <w:r>
        <w:t>👇 waltershedplans.com</w:t>
      </w:r>
    </w:p>
    <w:p>
      <w:r>
        <w:rPr>
          <w:b/>
        </w:rPr>
        <w:t>MAIN TEXT 3:</w:t>
      </w:r>
    </w:p>
    <w:p>
      <w:r>
        <w:t>ok this is wild I have to share it</w:t>
      </w:r>
    </w:p>
    <w:p>
      <w:r>
        <w:t>I almost paid a contractor 11 grand last spring for a 10x12 shed. wife found this thing called walter's shed plans for 37 bucks. I was skeptical so I sat down and went through it before I cancelled the contractor</w:t>
      </w:r>
    </w:p>
    <w:p>
      <w:r>
        <w:t>here's what's actually inside</w:t>
      </w:r>
    </w:p>
    <w:p>
      <w:r>
        <w:t>they have their own CAD program. like custom built just for sheds. you design your exact shed in 35 seconds. pick the size. pick the roof. pick the doors. it spits out the plans</w:t>
      </w:r>
    </w:p>
    <w:p>
      <w:r>
        <w:t>there's a calculator that asks for your ZIP code and tells you EXACTLY what the lumber will cost at your local home depot. mine came out to 1537 bucks for a 10x12</w:t>
      </w:r>
    </w:p>
    <w:p>
      <w:r>
        <w:t>12000 designs already inside if you don't want to design from scratch. barn style. modern. garden. workshop. the one my wife had been pinning for two years was literally in there</w:t>
      </w:r>
    </w:p>
    <w:p>
      <w:r>
        <w:t>instructions are like LEGO. 3D views. every cut measured. complete cutting list you hand to the guy at the lumber yard</w:t>
      </w:r>
    </w:p>
    <w:p>
      <w:r>
        <w:t>and there's an AI that answers your questions when you get stuck. plus 24/7 actual humans if the AI cant figure it out</w:t>
      </w:r>
    </w:p>
    <w:p>
      <w:r>
        <w:t>cancelled the contractor. built it in 2 weekends. saved over 9 grand</w:t>
      </w:r>
    </w:p>
    <w:p>
      <w:r>
        <w:t>23000 guys have apparently done this already. I had no idea</w:t>
      </w:r>
    </w:p>
    <w:p>
      <w:r>
        <w:t>waltershedplans.com if you've been thinking about one. best 37 bucks I've ever spent honestly</w:t>
      </w:r>
    </w:p>
    <w:p>
      <w:r>
        <w:rPr>
          <w:b/>
        </w:rPr>
        <w:t>HEADLINES:</w:t>
      </w:r>
    </w:p>
    <w:p>
      <w:r>
        <w:t>1) Build a Pro-Level Shed This Weekend — $37  2) Zero Experience. One Weekend. A Shed You Built Yourself.</w:t>
      </w:r>
    </w:p>
    <w:p>
      <w:r>
        <w:rPr>
          <w:b/>
        </w:rPr>
        <w:t>DESCRIPTION:</w:t>
      </w:r>
    </w:p>
    <w:p>
      <w:r>
        <w:t>3D Step-by-Step Instructions — Start Building Now</w:t>
      </w:r>
    </w:p>
    <w:p/>
    <w:p>
      <w:r>
        <w:rPr>
          <w:b/>
          <w:sz w:val="26"/>
        </w:rPr>
        <w:t>9. I176</w:t>
      </w:r>
    </w:p>
    <w:p>
      <w:r>
        <w:rPr>
          <w:b/>
        </w:rPr>
        <w:t>MAIN TEXT 1:</w:t>
      </w:r>
    </w:p>
    <w:p>
      <w:r>
        <w:t>The most expensive shed mistake happens before the first board: pouring concrete you don't need.</w:t>
      </w:r>
    </w:p>
    <w:p>
      <w:r>
        <w:t>For a backyard shed, the pros use what's in this photo. A compacted gravel pad that drains rain away from the wood, and pressure-treated skids that spread the load. No forms, no mixer, no curing. Done in an afternoon.</w:t>
      </w:r>
    </w:p>
    <w:p>
      <w:r>
        <w:t>Walter's plans include the exact foundation spec for every design: gravel depth, skid size, spacing. The guesswork is already gone.</w:t>
      </w:r>
    </w:p>
    <w:p>
      <w:r>
        <w:t>✅ 12,000+ shed designs, foundation spec included</w:t>
      </w:r>
    </w:p>
    <w:p>
      <w:r>
        <w:t>✅ Exact cutting &amp; materials lists, one trip</w:t>
      </w:r>
    </w:p>
    <w:p>
      <w:r>
        <w:t>✅ Every wall and floor drawn in 3D</w:t>
      </w:r>
    </w:p>
    <w:p>
      <w:r>
        <w:t>✅ 24/7 support + AI Shed Builder coach</w:t>
      </w:r>
    </w:p>
    <w:p>
      <w:r>
        <w:t>✅ 60-day money-back guarantee</w:t>
      </w:r>
    </w:p>
    <w:p>
      <w:r>
        <w:t>23,000 builders. 4.9 out of 5. Floors that stay level.</w:t>
      </w:r>
    </w:p>
    <w:p>
      <w:r>
        <w:t>🇺🇸 Proudly Made in the USA</w:t>
      </w:r>
    </w:p>
    <w:p>
      <w:r>
        <w:t>👇 www.waltershedplans.com</w:t>
      </w:r>
    </w:p>
    <w:p>
      <w:r>
        <w:rPr>
          <w:b/>
        </w:rPr>
        <w:t>MAIN TEXT 2:</w:t>
      </w:r>
    </w:p>
    <w:p>
      <w:r>
        <w:t>Your shed's foundation decides everything above it: level floor, square walls, doors that close right.</w:t>
      </w:r>
    </w:p>
    <w:p>
      <w:r>
        <w:t>And here's the part nobody tells first-timers: you don't need concrete. A gravel pad drains water away so the wood never sits wet, and pressure-treated skids carry the load. Rake, level, done. The hardest tool in the photo is a wheelbarrow.</w:t>
      </w:r>
    </w:p>
    <w:p>
      <w:r>
        <w:t>Walter's plans spell out the foundation for each design: exact pad size, gravel depth, skid layout. You start your build already knowing the answer to the scariest question.</w:t>
      </w:r>
    </w:p>
    <w:p>
      <w:r>
        <w:t>✅ 12,000+ shed designs with foundation specs</w:t>
      </w:r>
    </w:p>
    <w:p>
      <w:r>
        <w:t>✅ Cutting &amp; materials lists done for you</w:t>
      </w:r>
    </w:p>
    <w:p>
      <w:r>
        <w:t>✅ 3D views of every wall and floor</w:t>
      </w:r>
    </w:p>
    <w:p>
      <w:r>
        <w:t>✅ 24/7 expert support + AI Shed Builder</w:t>
      </w:r>
    </w:p>
    <w:p>
      <w:r>
        <w:t>✅ 60-day money-back guarantee</w:t>
      </w:r>
    </w:p>
    <w:p>
      <w:r>
        <w:t>Your neighbour poured a slab for his. Don't tell him.</w:t>
      </w:r>
    </w:p>
    <w:p>
      <w:r>
        <w:t>23,000 builders. 4.9 out of 5.</w:t>
      </w:r>
    </w:p>
    <w:p>
      <w:r>
        <w:t>🇺🇸 Proudly Made in the USA</w:t>
      </w:r>
    </w:p>
    <w:p>
      <w:r>
        <w:t>👇 www.waltershedplans.com</w:t>
      </w:r>
    </w:p>
    <w:p>
      <w:r>
        <w:rPr>
          <w:b/>
        </w:rPr>
        <w:t>MAIN TEXT 3:</w:t>
      </w:r>
    </w:p>
    <w:p>
      <w:r>
        <w:t>the concrete part is what kept my shed on the someday list for two years</w:t>
      </w:r>
    </w:p>
    <w:p>
      <w:r>
        <w:t>forms, mixer rental, waiting days for it to cure. every video made the base look like a second job</w:t>
      </w:r>
    </w:p>
    <w:p>
      <w:r>
        <w:t>then i saw the foundation page in walters plans. gravel pad, pressure treated skids, level both ways. thats it. the gravel drains the rain so the wood never rots, and the skids spread the weight</w:t>
      </w:r>
    </w:p>
    <w:p>
      <w:r>
        <w:t>did the whole base in one afternoon with a rake and a level. built the shed on top over two weekends</w:t>
      </w:r>
    </w:p>
    <w:p>
      <w:r>
        <w:t>$37 for 12,000 designs and every one tells you the exact pad size and skid layout. about $1,500 in lumber for my 10x12</w:t>
      </w:r>
    </w:p>
    <w:p>
      <w:r>
        <w:t>two years of overthinking, one afternoon of raking. my wife says the floor is more level than our kitchen</w:t>
      </w:r>
    </w:p>
    <w:p>
      <w:r>
        <w:t>waltershedplans.com</w:t>
      </w:r>
    </w:p>
    <w:p>
      <w:r>
        <w:rPr>
          <w:b/>
        </w:rPr>
        <w:t>HEADLINES:</w:t>
      </w:r>
    </w:p>
    <w:p>
      <w:r>
        <w:t>1) Shed Foundations Made Easy  2) Every Shed Plan Includes the Foundation</w:t>
      </w:r>
    </w:p>
    <w:p>
      <w:r>
        <w:rPr>
          <w:b/>
        </w:rPr>
        <w:t>DESCRIPTION:</w:t>
      </w:r>
    </w:p>
    <w:p>
      <w:r>
        <w:t>Foundation spec in all 12,000 plans.</w:t>
      </w:r>
    </w:p>
    <w:p/>
    <w:p>
      <w:r>
        <w:rPr>
          <w:b/>
          <w:sz w:val="26"/>
        </w:rPr>
        <w:t>10. I149  (Seasonal: Father's Day)</w:t>
      </w:r>
    </w:p>
    <w:p>
      <w:r>
        <w:rPr>
          <w:b/>
        </w:rPr>
        <w:t>MAIN TEXT 1:</w:t>
      </w:r>
    </w:p>
    <w:p>
      <w:r>
        <w:t>Don't buy him a shed kit this Father's Day. Give him 12,000+ shed plans, and the pride of building it himself.</w:t>
      </w:r>
    </w:p>
    <w:p>
      <w:r>
        <w:t>A prefab kit costs $3,000 and shows up flimsy. A contractor wants $8,000. But the dad in your life doesn't want a kit. He wants to build it. With his own two hands.</w:t>
      </w:r>
    </w:p>
    <w:p>
      <w:r>
        <w:t>And he doesn't need to be a carpenter. Walter's shed plans walk him through it step by step, like LEGO, so he never gets stuck:</w:t>
      </w:r>
    </w:p>
    <w:p>
      <w:r>
        <w:t>✅ 12,000+ shed plans, every size and style</w:t>
      </w:r>
    </w:p>
    <w:p>
      <w:r>
        <w:t>✅ Step-by-step blueprints, no gaps</w:t>
      </w:r>
    </w:p>
    <w:p>
      <w:r>
        <w:t>✅ 3D &amp; CAD views from every angle</w:t>
      </w:r>
    </w:p>
    <w:p>
      <w:r>
        <w:t>✅ Exact cut &amp; material lists, so he wastes nothing</w:t>
      </w:r>
    </w:p>
    <w:p>
      <w:r>
        <w:t>✅ 24/7 support, Walter himself on call</w:t>
      </w:r>
    </w:p>
    <w:p>
      <w:r>
        <w:t>✅ Lifetime access on any device</w:t>
      </w:r>
    </w:p>
    <w:p>
      <w:r>
        <w:t>✅ 60-day money-back guarantee</w:t>
      </w:r>
    </w:p>
    <w:p>
      <w:r>
        <w:t>Today only: 60% off. Instant access, so it's ready by Sunday morning. Tap below.</w:t>
      </w:r>
    </w:p>
    <w:p>
      <w:r>
        <w:rPr>
          <w:b/>
        </w:rPr>
        <w:t>MAIN TEXT 2:</w:t>
      </w:r>
    </w:p>
    <w:p>
      <w:r>
        <w:t>What do you get the man who says he doesn't want anything? Not another tie. Not another gadget for the drawer.</w:t>
      </w:r>
    </w:p>
    <w:p>
      <w:r>
        <w:t>You give him the one thing he's quietly always wanted: the chance to build his own shed, with his own two hands.</w:t>
      </w:r>
    </w:p>
    <w:p>
      <w:r>
        <w:t>Even if he's never built a thing. Walter's shed plans make it foolproof:</w:t>
      </w:r>
    </w:p>
    <w:p>
      <w:r>
        <w:t>✅ 12,000+ shed plans, every size and style</w:t>
      </w:r>
    </w:p>
    <w:p>
      <w:r>
        <w:t>✅ Step-by-step blueprints, like LEGO, no gaps</w:t>
      </w:r>
    </w:p>
    <w:p>
      <w:r>
        <w:t>✅ 3D &amp; CAD views from every angle</w:t>
      </w:r>
    </w:p>
    <w:p>
      <w:r>
        <w:t>✅ Exact cut &amp; material lists, zero waste</w:t>
      </w:r>
    </w:p>
    <w:p>
      <w:r>
        <w:t>✅ 24/7 support whenever he's stuck</w:t>
      </w:r>
    </w:p>
    <w:p>
      <w:r>
        <w:t>✅ Lifetime access on any device</w:t>
      </w:r>
    </w:p>
    <w:p>
      <w:r>
        <w:t>✅ 60-day money-back guarantee</w:t>
      </w:r>
    </w:p>
    <w:p>
      <w:r>
        <w:t>This Father's Day, give him a project he'll be proud of for years. 60% off today, instant access. Tap below.</w:t>
      </w:r>
    </w:p>
    <w:p>
      <w:r>
        <w:t>👇 waltershedplans.com</w:t>
      </w:r>
    </w:p>
    <w:p>
      <w:r>
        <w:rPr>
          <w:b/>
        </w:rPr>
        <w:t>MAIN TEXT 3:</w:t>
      </w:r>
    </w:p>
    <w:p>
      <w:r>
        <w:t>A shed kit from the store costs $3,500, and it still ends up flimsy. A contractor wants north of $8,000.</w:t>
      </w:r>
    </w:p>
    <w:p>
      <w:r>
        <w:t>This Father's Day, skip both. Give Dad the 12,000+ shed plans to build a better one himself, for a few hundred in lumber.</w:t>
      </w:r>
    </w:p>
    <w:p>
      <w:r>
        <w:t>He doesn't need experience, just a shed plan that does the thinking for him:</w:t>
      </w:r>
    </w:p>
    <w:p>
      <w:r>
        <w:t>✅ 12,000+ shed plans, every size and style</w:t>
      </w:r>
    </w:p>
    <w:p>
      <w:r>
        <w:t>✅ Step-by-step blueprints, no gaps</w:t>
      </w:r>
    </w:p>
    <w:p>
      <w:r>
        <w:t>✅ 3D &amp; CAD views from every angle</w:t>
      </w:r>
    </w:p>
    <w:p>
      <w:r>
        <w:t>✅ Exact cut &amp; material lists, so he wastes nothing</w:t>
      </w:r>
    </w:p>
    <w:p>
      <w:r>
        <w:t>✅ 24/7 support, Walter himself on call</w:t>
      </w:r>
    </w:p>
    <w:p>
      <w:r>
        <w:t>✅ Lifetime access on any device</w:t>
      </w:r>
    </w:p>
    <w:p>
      <w:r>
        <w:t>✅ 60-day money-back guarantee</w:t>
      </w:r>
    </w:p>
    <w:p>
      <w:r>
        <w:t>Today only: 60% off. Instant access, ready by Sunday. Tap below.</w:t>
      </w:r>
    </w:p>
    <w:p>
      <w:r>
        <w:t>👇 waltershedplans.com</w:t>
      </w:r>
    </w:p>
    <w:p>
      <w:r>
        <w:rPr>
          <w:b/>
        </w:rPr>
        <w:t>HEADLINES:</w:t>
      </w:r>
    </w:p>
    <w:p>
      <w:r>
        <w:t>1) The Shed Plans Dad Actually Wants  2) Give Dad 12,000+ Shed Plans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