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774CF" w14:textId="77777777" w:rsidR="00BE45C3" w:rsidRPr="005F0F84" w:rsidRDefault="00000000">
      <w:pPr>
        <w:pStyle w:val="Heading1"/>
        <w:rPr>
          <w:rFonts w:ascii="Arial" w:hAnsi="Arial" w:cs="Arial"/>
          <w:sz w:val="40"/>
          <w:szCs w:val="40"/>
        </w:rPr>
      </w:pPr>
      <w:r w:rsidRPr="005F0F84">
        <w:rPr>
          <w:rFonts w:ascii="Arial" w:hAnsi="Arial" w:cs="Arial"/>
          <w:sz w:val="40"/>
          <w:szCs w:val="40"/>
        </w:rPr>
        <w:t>Printable Action Tracker – The One-Page Profit Plan</w:t>
      </w:r>
    </w:p>
    <w:p w14:paraId="564E9A04" w14:textId="77777777" w:rsidR="005F0F84" w:rsidRPr="005F0F84" w:rsidRDefault="005F0F84" w:rsidP="005F0F84">
      <w:pPr>
        <w:rPr>
          <w:rFonts w:cs="Arial"/>
        </w:rPr>
      </w:pPr>
    </w:p>
    <w:p w14:paraId="0948E6F2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Use this printable tracker to stay focused and take action on your 48-hour affiliate campaign. Print it out or use it digitally to follow the daily tasks and log your results.</w:t>
      </w:r>
    </w:p>
    <w:p w14:paraId="4CD078CD" w14:textId="77777777" w:rsidR="00BE45C3" w:rsidRDefault="00000000">
      <w:pPr>
        <w:pStyle w:val="Heading2"/>
        <w:rPr>
          <w:rFonts w:ascii="Arial" w:hAnsi="Arial" w:cs="Arial"/>
          <w:sz w:val="28"/>
          <w:szCs w:val="28"/>
        </w:rPr>
      </w:pPr>
      <w:r w:rsidRPr="005F0F84">
        <w:rPr>
          <w:rFonts w:ascii="Segoe UI Emoji" w:hAnsi="Segoe UI Emoji" w:cs="Segoe UI Emoji"/>
          <w:sz w:val="28"/>
          <w:szCs w:val="28"/>
        </w:rPr>
        <w:t>✅</w:t>
      </w:r>
      <w:r w:rsidRPr="005F0F84">
        <w:rPr>
          <w:rFonts w:ascii="Arial" w:hAnsi="Arial" w:cs="Arial"/>
          <w:sz w:val="28"/>
          <w:szCs w:val="28"/>
        </w:rPr>
        <w:t xml:space="preserve"> Day 1 – Foundation &amp; Visibility</w:t>
      </w:r>
    </w:p>
    <w:p w14:paraId="4C3DA0EB" w14:textId="77777777" w:rsidR="002F073E" w:rsidRPr="002F073E" w:rsidRDefault="002F073E" w:rsidP="002F073E"/>
    <w:p w14:paraId="74B734B9" w14:textId="5F96600D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Pick 1 WarriorPlus offer with:</w:t>
      </w:r>
      <w:r w:rsidRPr="005F0F84">
        <w:rPr>
          <w:rFonts w:cs="Arial"/>
          <w:szCs w:val="28"/>
        </w:rPr>
        <w:br/>
        <w:t xml:space="preserve">   - 10%+ conversion</w:t>
      </w:r>
      <w:r w:rsidRPr="005F0F84">
        <w:rPr>
          <w:rFonts w:cs="Arial"/>
          <w:szCs w:val="28"/>
        </w:rPr>
        <w:br/>
        <w:t xml:space="preserve">   - Under 5% refund</w:t>
      </w:r>
      <w:r w:rsidRPr="005F0F84">
        <w:rPr>
          <w:rFonts w:cs="Arial"/>
          <w:szCs w:val="28"/>
        </w:rPr>
        <w:br/>
        <w:t xml:space="preserve">   - Solid sales page</w:t>
      </w:r>
    </w:p>
    <w:p w14:paraId="336E9EC2" w14:textId="54EC9446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Create bonus page using Google Sites (or similar)</w:t>
      </w:r>
    </w:p>
    <w:p w14:paraId="35CD5490" w14:textId="2FF54FE8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Add 2 ChatGPT-generated bonuses</w:t>
      </w:r>
    </w:p>
    <w:p w14:paraId="2131FB38" w14:textId="40302A66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Answer 2–3 Quora questions</w:t>
      </w:r>
    </w:p>
    <w:p w14:paraId="157F6432" w14:textId="6E575F11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Join 3 FB groups and comment with value</w:t>
      </w:r>
    </w:p>
    <w:p w14:paraId="53338544" w14:textId="7B1199A5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br/>
        <w:t>Notes or Reflections:</w:t>
      </w:r>
    </w:p>
    <w:p w14:paraId="5C70B54F" w14:textId="6AE88877" w:rsidR="002F073E" w:rsidRDefault="00000000" w:rsidP="002F073E">
      <w:pPr>
        <w:pStyle w:val="Heading2"/>
        <w:rPr>
          <w:rFonts w:ascii="Arial" w:hAnsi="Arial" w:cs="Arial"/>
          <w:sz w:val="28"/>
          <w:szCs w:val="28"/>
        </w:rPr>
      </w:pPr>
      <w:r w:rsidRPr="005F0F84">
        <w:rPr>
          <w:rFonts w:ascii="Segoe UI Emoji" w:hAnsi="Segoe UI Emoji" w:cs="Segoe UI Emoji"/>
          <w:sz w:val="28"/>
          <w:szCs w:val="28"/>
        </w:rPr>
        <w:t>✅</w:t>
      </w:r>
      <w:r w:rsidRPr="005F0F84">
        <w:rPr>
          <w:rFonts w:ascii="Arial" w:hAnsi="Arial" w:cs="Arial"/>
          <w:sz w:val="28"/>
          <w:szCs w:val="28"/>
        </w:rPr>
        <w:t xml:space="preserve"> Day 2 – Engagement &amp; First Clicks</w:t>
      </w:r>
    </w:p>
    <w:p w14:paraId="1A4926C5" w14:textId="77777777" w:rsidR="002F073E" w:rsidRPr="002F073E" w:rsidRDefault="002F073E" w:rsidP="002F073E"/>
    <w:p w14:paraId="74EE7D2F" w14:textId="3ECDC175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Post bonus page link in 1–2 Reddit threads (via profile)</w:t>
      </w:r>
    </w:p>
    <w:p w14:paraId="7C4566C9" w14:textId="2D4909B0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Message 5 FB group members offering your free bonus guide</w:t>
      </w:r>
    </w:p>
    <w:p w14:paraId="0D8530D2" w14:textId="77262047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Post on 1 beginner forum or Discord</w:t>
      </w:r>
    </w:p>
    <w:p w14:paraId="49AEAF3F" w14:textId="08259867" w:rsidR="00BE45C3" w:rsidRPr="005F0F84" w:rsidRDefault="00000000">
      <w:pPr>
        <w:pStyle w:val="ListBullet"/>
        <w:rPr>
          <w:rFonts w:cs="Arial"/>
          <w:szCs w:val="28"/>
        </w:rPr>
      </w:pPr>
      <w:r w:rsidRPr="005F0F84">
        <w:rPr>
          <w:rFonts w:cs="Arial"/>
          <w:szCs w:val="28"/>
        </w:rPr>
        <w:t>Check WarriorPlus stats for clicks and conversions</w:t>
      </w:r>
    </w:p>
    <w:p w14:paraId="4D85DE40" w14:textId="1E763913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br/>
        <w:t>Notes or Reflections:</w:t>
      </w:r>
    </w:p>
    <w:p w14:paraId="23AC1957" w14:textId="77777777" w:rsidR="00BE45C3" w:rsidRDefault="00000000">
      <w:pPr>
        <w:pStyle w:val="Heading2"/>
        <w:rPr>
          <w:rFonts w:ascii="Arial" w:hAnsi="Arial" w:cs="Arial"/>
          <w:sz w:val="28"/>
          <w:szCs w:val="28"/>
        </w:rPr>
      </w:pPr>
      <w:r w:rsidRPr="005F0F84">
        <w:rPr>
          <w:rFonts w:ascii="Segoe UI Emoji" w:hAnsi="Segoe UI Emoji" w:cs="Segoe UI Emoji"/>
          <w:sz w:val="28"/>
          <w:szCs w:val="28"/>
        </w:rPr>
        <w:lastRenderedPageBreak/>
        <w:t>📅</w:t>
      </w:r>
      <w:r w:rsidRPr="005F0F84">
        <w:rPr>
          <w:rFonts w:ascii="Arial" w:hAnsi="Arial" w:cs="Arial"/>
          <w:sz w:val="28"/>
          <w:szCs w:val="28"/>
        </w:rPr>
        <w:t xml:space="preserve"> Weekly Campaign Tracker</w:t>
      </w:r>
    </w:p>
    <w:p w14:paraId="404BD525" w14:textId="77777777" w:rsidR="002F073E" w:rsidRPr="002F073E" w:rsidRDefault="002F073E" w:rsidP="002F073E"/>
    <w:p w14:paraId="1C54DB26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Campaign Name: _______________________________</w:t>
      </w:r>
    </w:p>
    <w:p w14:paraId="7E6811A6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Date Started: _______________________________</w:t>
      </w:r>
    </w:p>
    <w:p w14:paraId="797A0D21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Total Visitors: ____________</w:t>
      </w:r>
    </w:p>
    <w:p w14:paraId="5A56A6B2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Total Clicks: ____________</w:t>
      </w:r>
    </w:p>
    <w:p w14:paraId="4945D04F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Sales Made: ____________</w:t>
      </w:r>
    </w:p>
    <w:p w14:paraId="165531C8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Commission Earned: $__________</w:t>
      </w:r>
    </w:p>
    <w:p w14:paraId="5D637948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What worked well? __________________________________________</w:t>
      </w:r>
    </w:p>
    <w:p w14:paraId="4C309EC4" w14:textId="77777777" w:rsidR="00BE45C3" w:rsidRPr="005F0F84" w:rsidRDefault="00000000">
      <w:pPr>
        <w:rPr>
          <w:rFonts w:cs="Arial"/>
          <w:szCs w:val="28"/>
        </w:rPr>
      </w:pPr>
      <w:r w:rsidRPr="005F0F84">
        <w:rPr>
          <w:rFonts w:cs="Arial"/>
          <w:szCs w:val="28"/>
        </w:rPr>
        <w:t>• What to improve next time? __________________________________</w:t>
      </w:r>
    </w:p>
    <w:sectPr w:rsidR="00BE45C3" w:rsidRPr="005F0F8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1984742">
    <w:abstractNumId w:val="8"/>
  </w:num>
  <w:num w:numId="2" w16cid:durableId="2008165130">
    <w:abstractNumId w:val="6"/>
  </w:num>
  <w:num w:numId="3" w16cid:durableId="1659116150">
    <w:abstractNumId w:val="5"/>
  </w:num>
  <w:num w:numId="4" w16cid:durableId="1093358051">
    <w:abstractNumId w:val="4"/>
  </w:num>
  <w:num w:numId="5" w16cid:durableId="136067359">
    <w:abstractNumId w:val="7"/>
  </w:num>
  <w:num w:numId="6" w16cid:durableId="16003029">
    <w:abstractNumId w:val="3"/>
  </w:num>
  <w:num w:numId="7" w16cid:durableId="1694500987">
    <w:abstractNumId w:val="2"/>
  </w:num>
  <w:num w:numId="8" w16cid:durableId="1176461844">
    <w:abstractNumId w:val="1"/>
  </w:num>
  <w:num w:numId="9" w16cid:durableId="1635913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F073E"/>
    <w:rsid w:val="00326F90"/>
    <w:rsid w:val="005F0F84"/>
    <w:rsid w:val="006A0164"/>
    <w:rsid w:val="00A34B79"/>
    <w:rsid w:val="00AA1D8D"/>
    <w:rsid w:val="00B47730"/>
    <w:rsid w:val="00BE45C3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C89032"/>
  <w14:defaultImageDpi w14:val="300"/>
  <w15:docId w15:val="{D00D607D-EF19-4C07-830C-C130CCCD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Marjan Zemljic</cp:lastModifiedBy>
  <cp:revision>3</cp:revision>
  <dcterms:created xsi:type="dcterms:W3CDTF">2013-12-23T23:15:00Z</dcterms:created>
  <dcterms:modified xsi:type="dcterms:W3CDTF">2025-03-30T16:52:00Z</dcterms:modified>
  <cp:category/>
</cp:coreProperties>
</file>