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94FA2" w14:textId="2AEE25F5" w:rsidR="00725067" w:rsidRPr="00F5797E" w:rsidRDefault="00000000">
      <w:pPr>
        <w:pStyle w:val="Heading1"/>
        <w:rPr>
          <w:rFonts w:ascii="Arial" w:hAnsi="Arial" w:cs="Arial"/>
          <w:sz w:val="40"/>
          <w:szCs w:val="40"/>
        </w:rPr>
      </w:pPr>
      <w:r w:rsidRPr="00F5797E">
        <w:rPr>
          <w:rFonts w:ascii="Arial" w:hAnsi="Arial" w:cs="Arial"/>
          <w:sz w:val="40"/>
          <w:szCs w:val="40"/>
        </w:rPr>
        <w:t xml:space="preserve">DFY Affiliate Campaign – </w:t>
      </w:r>
      <w:r w:rsidR="009D603D">
        <w:rPr>
          <w:rFonts w:ascii="Arial" w:hAnsi="Arial" w:cs="Arial"/>
          <w:sz w:val="40"/>
          <w:szCs w:val="40"/>
        </w:rPr>
        <w:t>Template</w:t>
      </w:r>
    </w:p>
    <w:p w14:paraId="24C0F290" w14:textId="77777777" w:rsidR="00725067" w:rsidRPr="00F5797E" w:rsidRDefault="00000000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Product:</w:t>
      </w:r>
    </w:p>
    <w:p w14:paraId="192649C5" w14:textId="60563B1E" w:rsidR="00725067" w:rsidRPr="00F5797E" w:rsidRDefault="009D603D">
      <w:pPr>
        <w:rPr>
          <w:rFonts w:cs="Arial"/>
          <w:szCs w:val="28"/>
        </w:rPr>
      </w:pPr>
      <w:r>
        <w:rPr>
          <w:rFonts w:cs="Arial"/>
          <w:szCs w:val="28"/>
        </w:rPr>
        <w:t>Find product on Warriorplus.com</w:t>
      </w:r>
    </w:p>
    <w:p w14:paraId="6CE8BAAB" w14:textId="77777777" w:rsidR="00725067" w:rsidRPr="00F5797E" w:rsidRDefault="00000000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Vendor:</w:t>
      </w:r>
    </w:p>
    <w:p w14:paraId="374E237D" w14:textId="77777777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ExampleVendor (on WarriorPlus)</w:t>
      </w:r>
    </w:p>
    <w:p w14:paraId="4BB44581" w14:textId="77777777" w:rsidR="00725067" w:rsidRPr="00F5797E" w:rsidRDefault="00000000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Price:</w:t>
      </w:r>
    </w:p>
    <w:p w14:paraId="5DDB508F" w14:textId="64C0970B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$9.95</w:t>
      </w:r>
      <w:r w:rsidR="009D603D">
        <w:rPr>
          <w:rFonts w:cs="Arial"/>
          <w:szCs w:val="28"/>
        </w:rPr>
        <w:t xml:space="preserve"> (insert product price)</w:t>
      </w:r>
    </w:p>
    <w:p w14:paraId="6F72BBB9" w14:textId="1F988D70" w:rsidR="00F5797E" w:rsidRPr="00F5797E" w:rsidRDefault="00000000" w:rsidP="00F5797E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Affiliate Link Placeholder:</w:t>
      </w:r>
    </w:p>
    <w:p w14:paraId="5C30869A" w14:textId="77777777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[INSERT_YOUR_WARRIORPLUS_AFFILIATE_LINK_HERE]</w:t>
      </w:r>
    </w:p>
    <w:p w14:paraId="1F60D55C" w14:textId="3A76C473" w:rsidR="00F5797E" w:rsidRPr="00F5797E" w:rsidRDefault="00000000" w:rsidP="00F5797E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Bonus Campaign Angle:</w:t>
      </w:r>
    </w:p>
    <w:p w14:paraId="7AD206AC" w14:textId="77777777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Position this offer as the fastest way for beginners to start earning with AI-generated content. Emphasize simplicity, speed, and low cost.</w:t>
      </w:r>
    </w:p>
    <w:p w14:paraId="2C2EC196" w14:textId="795B438B" w:rsidR="00F5797E" w:rsidRPr="00F5797E" w:rsidRDefault="00000000" w:rsidP="00F5797E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Suggested Headline for Bonus Page:</w:t>
      </w:r>
    </w:p>
    <w:p w14:paraId="2FBF63A7" w14:textId="63172C20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Claim These Exclusive Bonuses When You Grab '</w:t>
      </w:r>
      <w:r w:rsidR="00E8450D">
        <w:rPr>
          <w:rFonts w:cs="Arial"/>
          <w:szCs w:val="28"/>
        </w:rPr>
        <w:t>USE YOUR AFFILIATE PRODUCT</w:t>
      </w:r>
      <w:r w:rsidRPr="00F5797E">
        <w:rPr>
          <w:rFonts w:cs="Arial"/>
          <w:szCs w:val="28"/>
        </w:rPr>
        <w:t>' Today</w:t>
      </w:r>
    </w:p>
    <w:p w14:paraId="3B36C68E" w14:textId="3D3B2E8C" w:rsidR="00F5797E" w:rsidRPr="00F5797E" w:rsidRDefault="00000000" w:rsidP="00F5797E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Short Product Description:</w:t>
      </w:r>
    </w:p>
    <w:p w14:paraId="3C2E1708" w14:textId="0A5E1B74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'</w:t>
      </w:r>
      <w:r w:rsidR="00E8450D">
        <w:rPr>
          <w:rFonts w:cs="Arial"/>
          <w:szCs w:val="28"/>
        </w:rPr>
        <w:t>USE YOUR AFFILIATE PRODUCT</w:t>
      </w:r>
      <w:r w:rsidRPr="00F5797E">
        <w:rPr>
          <w:rFonts w:cs="Arial"/>
          <w:szCs w:val="28"/>
        </w:rPr>
        <w:t>' is a beginner-friendly system that shows how to generate traffic and income using simple AI tools. Perfect for newcomers and low-tech users.</w:t>
      </w:r>
    </w:p>
    <w:p w14:paraId="6454556C" w14:textId="22757EDD" w:rsidR="00F5797E" w:rsidRPr="00F5797E" w:rsidRDefault="00000000" w:rsidP="00F5797E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t>Included Bonuses:</w:t>
      </w:r>
    </w:p>
    <w:p w14:paraId="72AA596A" w14:textId="77777777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• Bonus #1: '10 ChatGPT Prompts for Faster Content Creation' – Get AI to write faster for you</w:t>
      </w:r>
      <w:r w:rsidRPr="00F5797E">
        <w:rPr>
          <w:rFonts w:cs="Arial"/>
          <w:szCs w:val="28"/>
        </w:rPr>
        <w:br/>
        <w:t>• Bonus #2: 'Quick Start Checklist: Set Up in 30 Minutes' – Get started without overwhelm</w:t>
      </w:r>
      <w:r w:rsidRPr="00F5797E">
        <w:rPr>
          <w:rFonts w:cs="Arial"/>
          <w:szCs w:val="28"/>
        </w:rPr>
        <w:br/>
        <w:t>• Bonus #3: 'Affiliate Swipe File: Emails That Convert' – Plug-and-play email templates</w:t>
      </w:r>
    </w:p>
    <w:p w14:paraId="0C351FA9" w14:textId="77777777" w:rsidR="00725067" w:rsidRPr="00F5797E" w:rsidRDefault="00000000">
      <w:pPr>
        <w:pStyle w:val="Heading2"/>
        <w:rPr>
          <w:rFonts w:ascii="Arial" w:hAnsi="Arial" w:cs="Arial"/>
          <w:sz w:val="28"/>
          <w:szCs w:val="28"/>
        </w:rPr>
      </w:pPr>
      <w:r w:rsidRPr="00F5797E">
        <w:rPr>
          <w:rFonts w:ascii="Arial" w:hAnsi="Arial" w:cs="Arial"/>
          <w:sz w:val="28"/>
          <w:szCs w:val="28"/>
        </w:rPr>
        <w:lastRenderedPageBreak/>
        <w:t>Call to Action:</w:t>
      </w:r>
    </w:p>
    <w:p w14:paraId="6D0C5C73" w14:textId="1FEA17B0" w:rsidR="00725067" w:rsidRPr="00F5797E" w:rsidRDefault="00000000">
      <w:pPr>
        <w:rPr>
          <w:rFonts w:cs="Arial"/>
          <w:szCs w:val="28"/>
        </w:rPr>
      </w:pPr>
      <w:r w:rsidRPr="00F5797E">
        <w:rPr>
          <w:rFonts w:cs="Arial"/>
          <w:szCs w:val="28"/>
        </w:rPr>
        <w:t>Click the button below to purchase '</w:t>
      </w:r>
      <w:r w:rsidR="00E8450D">
        <w:rPr>
          <w:rFonts w:cs="Arial"/>
          <w:szCs w:val="28"/>
        </w:rPr>
        <w:t>USE YOUR AFFILIATE LINK</w:t>
      </w:r>
      <w:r w:rsidRPr="00F5797E">
        <w:rPr>
          <w:rFonts w:cs="Arial"/>
          <w:szCs w:val="28"/>
        </w:rPr>
        <w:t>' and unlock these exclusive bonuses instantly!</w:t>
      </w:r>
      <w:r w:rsidRPr="00F5797E">
        <w:rPr>
          <w:rFonts w:cs="Arial"/>
          <w:szCs w:val="28"/>
        </w:rPr>
        <w:br/>
      </w:r>
      <w:r w:rsidRPr="00F5797E">
        <w:rPr>
          <w:rFonts w:cs="Arial"/>
          <w:szCs w:val="28"/>
        </w:rPr>
        <w:br/>
        <w:t>[BUTTON → USE YOUR AFFILIATE LINK]</w:t>
      </w:r>
    </w:p>
    <w:sectPr w:rsidR="00725067" w:rsidRPr="00F5797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6182537">
    <w:abstractNumId w:val="8"/>
  </w:num>
  <w:num w:numId="2" w16cid:durableId="1702902782">
    <w:abstractNumId w:val="6"/>
  </w:num>
  <w:num w:numId="3" w16cid:durableId="531847588">
    <w:abstractNumId w:val="5"/>
  </w:num>
  <w:num w:numId="4" w16cid:durableId="1132869195">
    <w:abstractNumId w:val="4"/>
  </w:num>
  <w:num w:numId="5" w16cid:durableId="1517500094">
    <w:abstractNumId w:val="7"/>
  </w:num>
  <w:num w:numId="6" w16cid:durableId="799418145">
    <w:abstractNumId w:val="3"/>
  </w:num>
  <w:num w:numId="7" w16cid:durableId="1928608091">
    <w:abstractNumId w:val="2"/>
  </w:num>
  <w:num w:numId="8" w16cid:durableId="444275511">
    <w:abstractNumId w:val="1"/>
  </w:num>
  <w:num w:numId="9" w16cid:durableId="1909917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25067"/>
    <w:rsid w:val="009D603D"/>
    <w:rsid w:val="00A34B79"/>
    <w:rsid w:val="00AA1D8D"/>
    <w:rsid w:val="00B47730"/>
    <w:rsid w:val="00BE59B3"/>
    <w:rsid w:val="00CB0664"/>
    <w:rsid w:val="00E8450D"/>
    <w:rsid w:val="00F5797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156FC"/>
  <w14:defaultImageDpi w14:val="300"/>
  <w15:docId w15:val="{9C2C824B-F2C8-4C52-9B75-FEDD52C36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Marjan Zemljic</cp:lastModifiedBy>
  <cp:revision>4</cp:revision>
  <dcterms:created xsi:type="dcterms:W3CDTF">2013-12-23T23:15:00Z</dcterms:created>
  <dcterms:modified xsi:type="dcterms:W3CDTF">2025-03-30T16:50:00Z</dcterms:modified>
  <cp:category/>
</cp:coreProperties>
</file>