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7F50E" w14:textId="6B40F259" w:rsidR="00715F46" w:rsidRPr="00715F46" w:rsidRDefault="00000000" w:rsidP="00715F46">
      <w:pPr>
        <w:pStyle w:val="Heading1"/>
        <w:rPr>
          <w:rFonts w:ascii="Arial" w:hAnsi="Arial" w:cs="Arial"/>
          <w:sz w:val="40"/>
          <w:szCs w:val="40"/>
        </w:rPr>
      </w:pPr>
      <w:r w:rsidRPr="00715F46">
        <w:rPr>
          <w:rFonts w:ascii="Arial" w:hAnsi="Arial" w:cs="Arial"/>
          <w:sz w:val="40"/>
          <w:szCs w:val="40"/>
        </w:rPr>
        <w:t>ChatGPT Prompt Pack – Bonus Generator Toolkit</w:t>
      </w:r>
    </w:p>
    <w:p w14:paraId="61B48D53" w14:textId="77777777" w:rsidR="00715F46" w:rsidRDefault="00715F46"/>
    <w:p w14:paraId="40BBDCFC" w14:textId="77777777" w:rsidR="00715F46" w:rsidRDefault="00000000">
      <w:pPr>
        <w:rPr>
          <w:rFonts w:cs="Arial"/>
          <w:szCs w:val="28"/>
        </w:rPr>
      </w:pPr>
      <w:r w:rsidRPr="00715F46">
        <w:rPr>
          <w:rFonts w:cs="Arial"/>
          <w:szCs w:val="28"/>
        </w:rPr>
        <w:t>Use these prompts with ChatGPT or any AI writer to create bonuses, content, lead magnets, or product-specific extras.</w:t>
      </w:r>
    </w:p>
    <w:p w14:paraId="58B383B1" w14:textId="02197E27" w:rsidR="003A5CAB" w:rsidRPr="00715F46" w:rsidRDefault="00000000">
      <w:pPr>
        <w:rPr>
          <w:rFonts w:cs="Arial"/>
          <w:szCs w:val="28"/>
        </w:rPr>
      </w:pPr>
      <w:r w:rsidRPr="00715F46">
        <w:rPr>
          <w:rFonts w:cs="Arial"/>
          <w:szCs w:val="28"/>
        </w:rPr>
        <w:t>Simply copy and paste the prompt and modify the brackets [ ] with your specific topic or product.</w:t>
      </w:r>
      <w:r w:rsidRPr="00715F46">
        <w:rPr>
          <w:rFonts w:cs="Arial"/>
          <w:szCs w:val="28"/>
        </w:rPr>
        <w:br/>
      </w:r>
    </w:p>
    <w:p w14:paraId="79CFF0C5" w14:textId="774EB1A1" w:rsidR="003A5CAB" w:rsidRDefault="00000000">
      <w:pPr>
        <w:pStyle w:val="Heading2"/>
        <w:rPr>
          <w:rFonts w:ascii="Arial" w:hAnsi="Arial" w:cs="Arial"/>
          <w:sz w:val="28"/>
          <w:szCs w:val="28"/>
        </w:rPr>
      </w:pPr>
      <w:r w:rsidRPr="00715F46">
        <w:rPr>
          <w:rFonts w:ascii="Arial" w:hAnsi="Arial" w:cs="Arial"/>
          <w:sz w:val="28"/>
          <w:szCs w:val="28"/>
        </w:rPr>
        <w:t>Bonus Content Creation Prompts</w:t>
      </w:r>
    </w:p>
    <w:p w14:paraId="60324627" w14:textId="77777777" w:rsidR="00715F46" w:rsidRPr="00715F46" w:rsidRDefault="00715F46" w:rsidP="00715F46"/>
    <w:p w14:paraId="39549CBE" w14:textId="28EA7702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Give me 5 quick bonus ideas I could offer with an affiliate product about [email marketing].</w:t>
      </w:r>
    </w:p>
    <w:p w14:paraId="6BA0F357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7E0E0381" w14:textId="64889478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Create a short checklist that helps beginners start with [video creation tools].</w:t>
      </w:r>
    </w:p>
    <w:p w14:paraId="71C2D21F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7AA96DEF" w14:textId="379D6F6E" w:rsidR="003A5CAB" w:rsidRPr="00715F46" w:rsidRDefault="00000000" w:rsidP="00715F46">
      <w:pPr>
        <w:pStyle w:val="ListBullet"/>
        <w:numPr>
          <w:ilvl w:val="0"/>
          <w:numId w:val="0"/>
        </w:numPr>
        <w:ind w:left="360" w:hanging="360"/>
        <w:rPr>
          <w:rFonts w:cs="Arial"/>
          <w:szCs w:val="28"/>
        </w:rPr>
      </w:pPr>
      <w:r w:rsidRPr="00715F46">
        <w:rPr>
          <w:rFonts w:cs="Arial"/>
          <w:szCs w:val="28"/>
        </w:rPr>
        <w:t xml:space="preserve"> </w:t>
      </w:r>
      <w:r w:rsidR="00715F46">
        <w:rPr>
          <w:rFonts w:cs="Arial"/>
          <w:szCs w:val="28"/>
        </w:rPr>
        <w:t xml:space="preserve">   </w:t>
      </w:r>
      <w:r w:rsidRPr="00715F46">
        <w:rPr>
          <w:rFonts w:cs="Arial"/>
          <w:szCs w:val="28"/>
        </w:rPr>
        <w:t>Make a 1-page cheat sheet that summarizes the top 5 tips about [YouTube traffic].</w:t>
      </w:r>
    </w:p>
    <w:p w14:paraId="50EB769D" w14:textId="2619B26D" w:rsidR="003A5CAB" w:rsidRDefault="00000000">
      <w:pPr>
        <w:pStyle w:val="Heading2"/>
        <w:rPr>
          <w:rFonts w:ascii="Arial" w:hAnsi="Arial" w:cs="Arial"/>
          <w:sz w:val="28"/>
          <w:szCs w:val="28"/>
        </w:rPr>
      </w:pPr>
      <w:r w:rsidRPr="00715F46">
        <w:rPr>
          <w:rFonts w:ascii="Arial" w:hAnsi="Arial" w:cs="Arial"/>
          <w:sz w:val="28"/>
          <w:szCs w:val="28"/>
        </w:rPr>
        <w:t>Lead Magnet Style Prompts</w:t>
      </w:r>
    </w:p>
    <w:p w14:paraId="03C1AC03" w14:textId="77777777" w:rsidR="00715F46" w:rsidRPr="00715F46" w:rsidRDefault="00715F46" w:rsidP="00715F46"/>
    <w:p w14:paraId="74324A8F" w14:textId="2851070D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Write a simple downloadable PDF guide called '5 Mistakes to Avoid with [affiliate funnels]'.</w:t>
      </w:r>
    </w:p>
    <w:p w14:paraId="54888180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486354DF" w14:textId="728422DE" w:rsidR="003A5CAB" w:rsidRDefault="00715F46" w:rsidP="00715F46">
      <w:pPr>
        <w:pStyle w:val="ListBullet"/>
        <w:numPr>
          <w:ilvl w:val="0"/>
          <w:numId w:val="0"/>
        </w:numPr>
        <w:ind w:left="360" w:hanging="360"/>
        <w:rPr>
          <w:rFonts w:cs="Arial"/>
          <w:szCs w:val="28"/>
        </w:rPr>
      </w:pPr>
      <w:r>
        <w:rPr>
          <w:rFonts w:cs="Arial"/>
          <w:szCs w:val="28"/>
        </w:rPr>
        <w:t xml:space="preserve">     </w:t>
      </w:r>
      <w:r w:rsidR="00000000" w:rsidRPr="00715F46">
        <w:rPr>
          <w:rFonts w:cs="Arial"/>
          <w:szCs w:val="28"/>
        </w:rPr>
        <w:t>Create a beginner-friendly tip list titled 'Quick Wins with [AI content tools]'.</w:t>
      </w:r>
    </w:p>
    <w:p w14:paraId="2C6314BC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 w:hanging="360"/>
        <w:rPr>
          <w:rFonts w:cs="Arial"/>
          <w:szCs w:val="28"/>
        </w:rPr>
      </w:pPr>
    </w:p>
    <w:p w14:paraId="25BBD1D8" w14:textId="7BD08DDB" w:rsidR="003A5CAB" w:rsidRPr="00715F46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Outline a mini-guide that shows how to set up [a bonus page] in 30 minutes or less.</w:t>
      </w:r>
    </w:p>
    <w:p w14:paraId="316E1559" w14:textId="7CAE01E7" w:rsidR="003A5CAB" w:rsidRDefault="00000000">
      <w:pPr>
        <w:pStyle w:val="Heading2"/>
        <w:rPr>
          <w:rFonts w:ascii="Arial" w:hAnsi="Arial" w:cs="Arial"/>
          <w:sz w:val="28"/>
          <w:szCs w:val="28"/>
        </w:rPr>
      </w:pPr>
      <w:r w:rsidRPr="00715F46">
        <w:rPr>
          <w:rFonts w:ascii="Arial" w:hAnsi="Arial" w:cs="Arial"/>
          <w:sz w:val="28"/>
          <w:szCs w:val="28"/>
        </w:rPr>
        <w:lastRenderedPageBreak/>
        <w:t>Educational &amp; Value-Add Prompts</w:t>
      </w:r>
    </w:p>
    <w:p w14:paraId="2AFFDD54" w14:textId="77777777" w:rsidR="00715F46" w:rsidRPr="00715F46" w:rsidRDefault="00715F46" w:rsidP="00715F46"/>
    <w:p w14:paraId="6735D4EA" w14:textId="431D2B3A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Write a short email swipe that explains why bonuses increase affiliate conversions.</w:t>
      </w:r>
    </w:p>
    <w:p w14:paraId="730DCDDC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17361031" w14:textId="435CB17C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Draft a quick intro paragraph for a bonus guide on '[list building with no budget]'.</w:t>
      </w:r>
    </w:p>
    <w:p w14:paraId="550E4F41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1017F2F5" w14:textId="7EBB63A7" w:rsidR="003A5CAB" w:rsidRPr="00715F46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Create a 3-bullet value summary for a bonus called '[ChatGPT Prompts for Faster Writing]'.</w:t>
      </w:r>
    </w:p>
    <w:p w14:paraId="01D05B9A" w14:textId="0E6D4B09" w:rsidR="003A5CAB" w:rsidRDefault="00000000">
      <w:pPr>
        <w:pStyle w:val="Heading2"/>
        <w:rPr>
          <w:rFonts w:ascii="Arial" w:hAnsi="Arial" w:cs="Arial"/>
          <w:sz w:val="28"/>
          <w:szCs w:val="28"/>
        </w:rPr>
      </w:pPr>
      <w:r w:rsidRPr="00715F46">
        <w:rPr>
          <w:rFonts w:ascii="Arial" w:hAnsi="Arial" w:cs="Arial"/>
          <w:sz w:val="28"/>
          <w:szCs w:val="28"/>
        </w:rPr>
        <w:t>Swipe File Generation Prompts</w:t>
      </w:r>
    </w:p>
    <w:p w14:paraId="190F3600" w14:textId="77777777" w:rsidR="00715F46" w:rsidRPr="00715F46" w:rsidRDefault="00715F46" w:rsidP="00715F46"/>
    <w:p w14:paraId="3156D812" w14:textId="79371D1E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Write 3 email subject lines that could be used to promote [AI Content Profits].</w:t>
      </w:r>
    </w:p>
    <w:p w14:paraId="065961C0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6BABFC10" w14:textId="08D7E07D" w:rsidR="003A5CAB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Give me a short follow-up email for someone who didn’t buy [affiliate product] yet.</w:t>
      </w:r>
    </w:p>
    <w:p w14:paraId="1333FBF9" w14:textId="77777777" w:rsidR="00715F46" w:rsidRPr="00715F46" w:rsidRDefault="00715F46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</w:p>
    <w:p w14:paraId="3FF1D445" w14:textId="2525C762" w:rsidR="003A5CAB" w:rsidRPr="00715F46" w:rsidRDefault="00000000" w:rsidP="00715F46">
      <w:pPr>
        <w:pStyle w:val="ListBullet"/>
        <w:numPr>
          <w:ilvl w:val="0"/>
          <w:numId w:val="0"/>
        </w:numPr>
        <w:ind w:left="360"/>
        <w:rPr>
          <w:rFonts w:cs="Arial"/>
          <w:szCs w:val="28"/>
        </w:rPr>
      </w:pPr>
      <w:r w:rsidRPr="00715F46">
        <w:rPr>
          <w:rFonts w:cs="Arial"/>
          <w:szCs w:val="28"/>
        </w:rPr>
        <w:t>Generate a call-to-action line that encourages people to click a bonus link.</w:t>
      </w:r>
    </w:p>
    <w:sectPr w:rsidR="003A5CAB" w:rsidRPr="00715F4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3534160">
    <w:abstractNumId w:val="8"/>
  </w:num>
  <w:num w:numId="2" w16cid:durableId="297104761">
    <w:abstractNumId w:val="6"/>
  </w:num>
  <w:num w:numId="3" w16cid:durableId="892229261">
    <w:abstractNumId w:val="5"/>
  </w:num>
  <w:num w:numId="4" w16cid:durableId="712080282">
    <w:abstractNumId w:val="4"/>
  </w:num>
  <w:num w:numId="5" w16cid:durableId="1848665327">
    <w:abstractNumId w:val="7"/>
  </w:num>
  <w:num w:numId="6" w16cid:durableId="1333798022">
    <w:abstractNumId w:val="3"/>
  </w:num>
  <w:num w:numId="7" w16cid:durableId="487406684">
    <w:abstractNumId w:val="2"/>
  </w:num>
  <w:num w:numId="8" w16cid:durableId="1777139924">
    <w:abstractNumId w:val="1"/>
  </w:num>
  <w:num w:numId="9" w16cid:durableId="107566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5CAB"/>
    <w:rsid w:val="00715F46"/>
    <w:rsid w:val="00AA1D8D"/>
    <w:rsid w:val="00B47730"/>
    <w:rsid w:val="00CB0664"/>
    <w:rsid w:val="00E70DC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7A88F7"/>
  <w14:defaultImageDpi w14:val="300"/>
  <w15:docId w15:val="{431BB833-F6D2-4AD2-995F-1B1F35DE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Marjan Zemljic</cp:lastModifiedBy>
  <cp:revision>2</cp:revision>
  <dcterms:created xsi:type="dcterms:W3CDTF">2013-12-23T23:15:00Z</dcterms:created>
  <dcterms:modified xsi:type="dcterms:W3CDTF">2025-03-30T16:17:00Z</dcterms:modified>
  <cp:category/>
</cp:coreProperties>
</file>