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F71E4" w14:textId="77777777" w:rsidR="000A7667" w:rsidRPr="00290F5C" w:rsidRDefault="00000000">
      <w:pPr>
        <w:pStyle w:val="Heading1"/>
        <w:rPr>
          <w:rFonts w:ascii="Arial" w:hAnsi="Arial" w:cs="Arial"/>
          <w:sz w:val="40"/>
          <w:szCs w:val="40"/>
        </w:rPr>
      </w:pPr>
      <w:r w:rsidRPr="00290F5C">
        <w:rPr>
          <w:rFonts w:ascii="Arial" w:hAnsi="Arial" w:cs="Arial"/>
          <w:sz w:val="40"/>
          <w:szCs w:val="40"/>
        </w:rPr>
        <w:t>Bonus Page Template – Copy &amp; Customize</w:t>
      </w:r>
    </w:p>
    <w:p w14:paraId="25B42B5C" w14:textId="77777777" w:rsidR="00290F5C" w:rsidRPr="00290F5C" w:rsidRDefault="00290F5C" w:rsidP="00290F5C">
      <w:pPr>
        <w:rPr>
          <w:rFonts w:cs="Arial"/>
          <w:sz w:val="32"/>
          <w:szCs w:val="32"/>
        </w:rPr>
      </w:pPr>
    </w:p>
    <w:p w14:paraId="3FA106CE" w14:textId="77777777" w:rsidR="000A7667" w:rsidRPr="00290F5C" w:rsidRDefault="00000000">
      <w:pPr>
        <w:rPr>
          <w:rFonts w:cs="Arial"/>
          <w:sz w:val="32"/>
          <w:szCs w:val="32"/>
        </w:rPr>
      </w:pPr>
      <w:r w:rsidRPr="00290F5C">
        <w:rPr>
          <w:rFonts w:cs="Arial"/>
          <w:sz w:val="32"/>
          <w:szCs w:val="32"/>
        </w:rPr>
        <w:t>This bonus page template is designed for quick setup using tools like Google Sites, Systeme.io, or Carrd.co.</w:t>
      </w:r>
      <w:r w:rsidRPr="00290F5C">
        <w:rPr>
          <w:rFonts w:cs="Arial"/>
          <w:sz w:val="32"/>
          <w:szCs w:val="32"/>
        </w:rPr>
        <w:br/>
        <w:t>Just replace the placeholders with your own text, product name, and affiliate link.</w:t>
      </w:r>
    </w:p>
    <w:p w14:paraId="1F8ED18C" w14:textId="77777777" w:rsidR="000A7667" w:rsidRPr="00290F5C" w:rsidRDefault="00000000">
      <w:pPr>
        <w:pStyle w:val="Heading2"/>
        <w:rPr>
          <w:rFonts w:ascii="Arial" w:hAnsi="Arial" w:cs="Arial"/>
          <w:sz w:val="32"/>
          <w:szCs w:val="32"/>
        </w:rPr>
      </w:pPr>
      <w:r w:rsidRPr="00290F5C">
        <w:rPr>
          <w:rFonts w:ascii="Arial" w:hAnsi="Arial" w:cs="Arial"/>
          <w:sz w:val="32"/>
          <w:szCs w:val="32"/>
        </w:rPr>
        <w:t>Headline:</w:t>
      </w:r>
    </w:p>
    <w:p w14:paraId="4509B0FD" w14:textId="163A0EEB" w:rsidR="000A7667" w:rsidRPr="00290F5C" w:rsidRDefault="00000000">
      <w:pPr>
        <w:rPr>
          <w:rFonts w:cs="Arial"/>
          <w:sz w:val="32"/>
          <w:szCs w:val="32"/>
        </w:rPr>
      </w:pPr>
      <w:r w:rsidRPr="00290F5C">
        <w:rPr>
          <w:rFonts w:cs="Arial"/>
          <w:sz w:val="32"/>
          <w:szCs w:val="32"/>
        </w:rPr>
        <w:t>Claim These Exclusive Bonuses When You Purchase [PRODUCT NAME] Today!</w:t>
      </w:r>
    </w:p>
    <w:p w14:paraId="1FD7BE8B" w14:textId="77777777" w:rsidR="000A7667" w:rsidRPr="00290F5C" w:rsidRDefault="00000000">
      <w:pPr>
        <w:pStyle w:val="Heading2"/>
        <w:rPr>
          <w:rFonts w:ascii="Arial" w:hAnsi="Arial" w:cs="Arial"/>
          <w:sz w:val="32"/>
          <w:szCs w:val="32"/>
        </w:rPr>
      </w:pPr>
      <w:r w:rsidRPr="00290F5C">
        <w:rPr>
          <w:rFonts w:ascii="Arial" w:hAnsi="Arial" w:cs="Arial"/>
          <w:sz w:val="32"/>
          <w:szCs w:val="32"/>
        </w:rPr>
        <w:t>Product Image / Logo:</w:t>
      </w:r>
    </w:p>
    <w:p w14:paraId="32B58BCD" w14:textId="77777777" w:rsidR="000A7667" w:rsidRPr="00290F5C" w:rsidRDefault="00000000">
      <w:pPr>
        <w:rPr>
          <w:rFonts w:cs="Arial"/>
          <w:sz w:val="32"/>
          <w:szCs w:val="32"/>
        </w:rPr>
      </w:pPr>
      <w:r w:rsidRPr="00290F5C">
        <w:rPr>
          <w:rFonts w:cs="Arial"/>
          <w:sz w:val="32"/>
          <w:szCs w:val="32"/>
        </w:rPr>
        <w:t>[Insert product image/logo here – use the one from the sales page or JV page]</w:t>
      </w:r>
    </w:p>
    <w:p w14:paraId="79C0FEE0" w14:textId="77777777" w:rsidR="000A7667" w:rsidRPr="00290F5C" w:rsidRDefault="00000000">
      <w:pPr>
        <w:pStyle w:val="Heading2"/>
        <w:rPr>
          <w:rFonts w:ascii="Arial" w:hAnsi="Arial" w:cs="Arial"/>
          <w:sz w:val="32"/>
          <w:szCs w:val="32"/>
        </w:rPr>
      </w:pPr>
      <w:r w:rsidRPr="00290F5C">
        <w:rPr>
          <w:rFonts w:ascii="Arial" w:hAnsi="Arial" w:cs="Arial"/>
          <w:sz w:val="32"/>
          <w:szCs w:val="32"/>
        </w:rPr>
        <w:t>Short Product Description:</w:t>
      </w:r>
    </w:p>
    <w:p w14:paraId="7BFEDB8C" w14:textId="77777777" w:rsidR="000A7667" w:rsidRPr="00290F5C" w:rsidRDefault="00000000">
      <w:pPr>
        <w:rPr>
          <w:rFonts w:cs="Arial"/>
          <w:sz w:val="32"/>
          <w:szCs w:val="32"/>
        </w:rPr>
      </w:pPr>
      <w:r w:rsidRPr="00290F5C">
        <w:rPr>
          <w:rFonts w:cs="Arial"/>
          <w:sz w:val="32"/>
          <w:szCs w:val="32"/>
        </w:rPr>
        <w:t>[Write 1–2 sentences explaining what the product is and why it’s useful.]</w:t>
      </w:r>
      <w:r w:rsidRPr="00290F5C">
        <w:rPr>
          <w:rFonts w:cs="Arial"/>
          <w:sz w:val="32"/>
          <w:szCs w:val="32"/>
        </w:rPr>
        <w:br/>
        <w:t>Example: 'AI Content Profits is a simple system that helps beginners create profitable content with ChatGPT.'</w:t>
      </w:r>
    </w:p>
    <w:p w14:paraId="7B397394" w14:textId="77777777" w:rsidR="000A7667" w:rsidRPr="00290F5C" w:rsidRDefault="00000000">
      <w:pPr>
        <w:pStyle w:val="Heading2"/>
        <w:rPr>
          <w:rFonts w:ascii="Arial" w:hAnsi="Arial" w:cs="Arial"/>
          <w:sz w:val="32"/>
          <w:szCs w:val="32"/>
        </w:rPr>
      </w:pPr>
      <w:r w:rsidRPr="00290F5C">
        <w:rPr>
          <w:rFonts w:ascii="Arial" w:hAnsi="Arial" w:cs="Arial"/>
          <w:sz w:val="32"/>
          <w:szCs w:val="32"/>
        </w:rPr>
        <w:t>Your Exclusive Bonuses:</w:t>
      </w:r>
    </w:p>
    <w:p w14:paraId="6614005B" w14:textId="77777777" w:rsidR="000A7667" w:rsidRPr="00290F5C" w:rsidRDefault="00000000">
      <w:pPr>
        <w:rPr>
          <w:rFonts w:cs="Arial"/>
          <w:sz w:val="32"/>
          <w:szCs w:val="32"/>
        </w:rPr>
      </w:pPr>
      <w:r w:rsidRPr="00290F5C">
        <w:rPr>
          <w:rFonts w:cs="Arial"/>
          <w:sz w:val="32"/>
          <w:szCs w:val="32"/>
        </w:rPr>
        <w:t>• Bonus #1: [Insert bonus title] – [Brief benefit/description]</w:t>
      </w:r>
      <w:r w:rsidRPr="00290F5C">
        <w:rPr>
          <w:rFonts w:cs="Arial"/>
          <w:sz w:val="32"/>
          <w:szCs w:val="32"/>
        </w:rPr>
        <w:br/>
        <w:t>• Bonus #2: [Insert bonus title] – [Brief benefit/description]</w:t>
      </w:r>
      <w:r w:rsidRPr="00290F5C">
        <w:rPr>
          <w:rFonts w:cs="Arial"/>
          <w:sz w:val="32"/>
          <w:szCs w:val="32"/>
        </w:rPr>
        <w:br/>
        <w:t>• Bonus #3: [Insert bonus title] – [Brief benefit/description]</w:t>
      </w:r>
    </w:p>
    <w:p w14:paraId="285E8C2F" w14:textId="77777777" w:rsidR="000A7667" w:rsidRPr="00290F5C" w:rsidRDefault="00000000">
      <w:pPr>
        <w:pStyle w:val="Heading2"/>
        <w:rPr>
          <w:rFonts w:ascii="Arial" w:hAnsi="Arial" w:cs="Arial"/>
          <w:sz w:val="32"/>
          <w:szCs w:val="32"/>
        </w:rPr>
      </w:pPr>
      <w:r w:rsidRPr="00290F5C">
        <w:rPr>
          <w:rFonts w:ascii="Arial" w:hAnsi="Arial" w:cs="Arial"/>
          <w:sz w:val="32"/>
          <w:szCs w:val="32"/>
        </w:rPr>
        <w:t>Call-To-Action (CTA) Button Text:</w:t>
      </w:r>
    </w:p>
    <w:p w14:paraId="4E34BAD8" w14:textId="77777777" w:rsidR="000A7667" w:rsidRPr="00290F5C" w:rsidRDefault="00000000">
      <w:pPr>
        <w:rPr>
          <w:rFonts w:cs="Arial"/>
          <w:sz w:val="32"/>
          <w:szCs w:val="32"/>
        </w:rPr>
      </w:pPr>
      <w:r w:rsidRPr="00290F5C">
        <w:rPr>
          <w:rFonts w:cs="Arial"/>
          <w:sz w:val="32"/>
          <w:szCs w:val="32"/>
        </w:rPr>
        <w:t>'</w:t>
      </w:r>
      <w:r w:rsidRPr="00290F5C">
        <w:rPr>
          <w:rFonts w:ascii="Segoe UI Emoji" w:hAnsi="Segoe UI Emoji" w:cs="Segoe UI Emoji"/>
          <w:sz w:val="32"/>
          <w:szCs w:val="32"/>
        </w:rPr>
        <w:t>👉</w:t>
      </w:r>
      <w:r w:rsidRPr="00290F5C">
        <w:rPr>
          <w:rFonts w:cs="Arial"/>
          <w:sz w:val="32"/>
          <w:szCs w:val="32"/>
        </w:rPr>
        <w:t xml:space="preserve"> Click Here to Get Instant Access + Bonuses!'</w:t>
      </w:r>
      <w:r w:rsidRPr="00290F5C">
        <w:rPr>
          <w:rFonts w:cs="Arial"/>
          <w:sz w:val="32"/>
          <w:szCs w:val="32"/>
        </w:rPr>
        <w:br/>
      </w:r>
      <w:r w:rsidRPr="00290F5C">
        <w:rPr>
          <w:rFonts w:cs="Arial"/>
          <w:sz w:val="32"/>
          <w:szCs w:val="32"/>
        </w:rPr>
        <w:br/>
        <w:t>Make sure this links to your WarriorPlus affiliate link.</w:t>
      </w:r>
    </w:p>
    <w:p w14:paraId="57F0CD27" w14:textId="77777777" w:rsidR="000A7667" w:rsidRPr="00290F5C" w:rsidRDefault="00000000">
      <w:pPr>
        <w:pStyle w:val="Heading2"/>
        <w:rPr>
          <w:rFonts w:ascii="Arial" w:hAnsi="Arial" w:cs="Arial"/>
          <w:sz w:val="32"/>
          <w:szCs w:val="32"/>
        </w:rPr>
      </w:pPr>
      <w:r w:rsidRPr="00290F5C">
        <w:rPr>
          <w:rFonts w:ascii="Arial" w:hAnsi="Arial" w:cs="Arial"/>
          <w:sz w:val="32"/>
          <w:szCs w:val="32"/>
        </w:rPr>
        <w:lastRenderedPageBreak/>
        <w:t>Optional Countdown Timer Text:</w:t>
      </w:r>
    </w:p>
    <w:p w14:paraId="4BFB4575" w14:textId="5791320A" w:rsidR="000A7667" w:rsidRPr="00290F5C" w:rsidRDefault="00000000">
      <w:pPr>
        <w:rPr>
          <w:rFonts w:cs="Arial"/>
          <w:sz w:val="32"/>
          <w:szCs w:val="32"/>
        </w:rPr>
      </w:pPr>
      <w:r w:rsidRPr="00290F5C">
        <w:rPr>
          <w:rFonts w:cs="Arial"/>
          <w:sz w:val="32"/>
          <w:szCs w:val="32"/>
        </w:rPr>
        <w:t>These Bonuses Are Only Available for the Next 48 Hours!'</w:t>
      </w:r>
      <w:r w:rsidRPr="00290F5C">
        <w:rPr>
          <w:rFonts w:cs="Arial"/>
          <w:sz w:val="32"/>
          <w:szCs w:val="32"/>
        </w:rPr>
        <w:br/>
        <w:t>Use free countdown timers like MotionMail, TickCounter, or embed countdowns from Systeme.io</w:t>
      </w:r>
    </w:p>
    <w:sectPr w:rsidR="000A7667" w:rsidRPr="00290F5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3918717">
    <w:abstractNumId w:val="8"/>
  </w:num>
  <w:num w:numId="2" w16cid:durableId="976683087">
    <w:abstractNumId w:val="6"/>
  </w:num>
  <w:num w:numId="3" w16cid:durableId="1517311720">
    <w:abstractNumId w:val="5"/>
  </w:num>
  <w:num w:numId="4" w16cid:durableId="302084899">
    <w:abstractNumId w:val="4"/>
  </w:num>
  <w:num w:numId="5" w16cid:durableId="421489285">
    <w:abstractNumId w:val="7"/>
  </w:num>
  <w:num w:numId="6" w16cid:durableId="851990237">
    <w:abstractNumId w:val="3"/>
  </w:num>
  <w:num w:numId="7" w16cid:durableId="1522276967">
    <w:abstractNumId w:val="2"/>
  </w:num>
  <w:num w:numId="8" w16cid:durableId="1501315826">
    <w:abstractNumId w:val="1"/>
  </w:num>
  <w:num w:numId="9" w16cid:durableId="1518077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7667"/>
    <w:rsid w:val="0015074B"/>
    <w:rsid w:val="00290F5C"/>
    <w:rsid w:val="0029639D"/>
    <w:rsid w:val="00326F90"/>
    <w:rsid w:val="00AA1D8D"/>
    <w:rsid w:val="00B47730"/>
    <w:rsid w:val="00CB0664"/>
    <w:rsid w:val="00FA63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8FBBFB"/>
  <w14:defaultImageDpi w14:val="300"/>
  <w15:docId w15:val="{81710AC3-877E-45F9-8CA3-B27F0DA4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Marjan Zemljic</cp:lastModifiedBy>
  <cp:revision>3</cp:revision>
  <dcterms:created xsi:type="dcterms:W3CDTF">2013-12-23T23:15:00Z</dcterms:created>
  <dcterms:modified xsi:type="dcterms:W3CDTF">2025-03-30T16:14:00Z</dcterms:modified>
  <cp:category/>
</cp:coreProperties>
</file>