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49AE" w14:textId="50A96697" w:rsidR="00F605CC" w:rsidRPr="00F605CC" w:rsidRDefault="00F605CC">
      <w:pPr>
        <w:pStyle w:val="Heading2"/>
        <w:rPr>
          <w:rFonts w:ascii="Arial" w:hAnsi="Arial" w:cs="Arial"/>
          <w:color w:val="auto"/>
          <w:sz w:val="44"/>
          <w:szCs w:val="44"/>
        </w:rPr>
      </w:pPr>
      <w:r w:rsidRPr="00F605CC">
        <w:rPr>
          <w:rFonts w:ascii="Arial" w:hAnsi="Arial" w:cs="Arial"/>
          <w:color w:val="auto"/>
          <w:sz w:val="44"/>
          <w:szCs w:val="44"/>
        </w:rPr>
        <w:t>7-DAY EMAIL LAUNCH SERIES</w:t>
      </w:r>
    </w:p>
    <w:p w14:paraId="46ED1621" w14:textId="21A94553" w:rsidR="00484416" w:rsidRPr="00F605CC" w:rsidRDefault="00000000">
      <w:pPr>
        <w:pStyle w:val="Heading2"/>
        <w:rPr>
          <w:rFonts w:ascii="Arial" w:hAnsi="Arial" w:cs="Arial"/>
          <w:sz w:val="44"/>
          <w:szCs w:val="44"/>
        </w:rPr>
      </w:pPr>
      <w:r w:rsidRPr="00F605CC">
        <w:rPr>
          <w:rFonts w:ascii="Arial" w:hAnsi="Arial" w:cs="Arial"/>
          <w:sz w:val="44"/>
          <w:szCs w:val="44"/>
        </w:rPr>
        <w:t>Day 1 – Teaser / Pre-Launch: “This Changes Everything for Beginners”</w:t>
      </w:r>
    </w:p>
    <w:p w14:paraId="22C26A46" w14:textId="77777777" w:rsidR="00F605CC" w:rsidRPr="00F605CC" w:rsidRDefault="00F605CC" w:rsidP="00F605CC"/>
    <w:p w14:paraId="1076CE54" w14:textId="77777777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No list. No ads. No problem.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Hey [Name],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What if I told you that you could make your first affiliate commission in just 48 hours…</w:t>
      </w:r>
      <w:r w:rsidRPr="00F605CC">
        <w:rPr>
          <w:rFonts w:cs="Arial"/>
          <w:szCs w:val="28"/>
        </w:rPr>
        <w:br/>
        <w:t>Without a list.</w:t>
      </w:r>
      <w:r w:rsidRPr="00F605CC">
        <w:rPr>
          <w:rFonts w:cs="Arial"/>
          <w:szCs w:val="28"/>
        </w:rPr>
        <w:br/>
        <w:t>Without a product.</w:t>
      </w:r>
      <w:r w:rsidRPr="00F605CC">
        <w:rPr>
          <w:rFonts w:cs="Arial"/>
          <w:szCs w:val="28"/>
        </w:rPr>
        <w:br/>
        <w:t>Without tech headaches.</w:t>
      </w:r>
      <w:r w:rsidRPr="00F605CC">
        <w:rPr>
          <w:rFonts w:cs="Arial"/>
          <w:szCs w:val="28"/>
        </w:rPr>
        <w:br/>
        <w:t>And without spending a dime on traffic?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Sound impossible? It’s not.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I’ve got something coming that flips the traditional affiliate playbook on its head — and it’s built for beginners who want results fast.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Keep an eye on your inbox.</w:t>
      </w:r>
      <w:r w:rsidRPr="00F605CC">
        <w:rPr>
          <w:rFonts w:cs="Arial"/>
          <w:szCs w:val="28"/>
        </w:rPr>
        <w:br/>
        <w:t>Something powerful is dropping in 24 hours.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38D613EE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2 – Launch Day: “The One-Page Plan That Actually Works”</w:t>
      </w:r>
    </w:p>
    <w:p w14:paraId="121BD1DC" w14:textId="77777777" w:rsidR="00F605CC" w:rsidRPr="00F605CC" w:rsidRDefault="00F605CC" w:rsidP="00F605CC"/>
    <w:p w14:paraId="634299D6" w14:textId="0D149E68" w:rsidR="00F605CC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Just 1 page. 1 offer. 1 plan. (And it works)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lastRenderedPageBreak/>
        <w:t>It’s here.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The One-Page Profit Plan is officially live — and it’s unlike anything you’ve tried before.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This step-by-step quick-start system shows you exactly how to:</w:t>
      </w:r>
      <w:r w:rsidRPr="00F605CC">
        <w:rPr>
          <w:rFonts w:cs="Arial"/>
          <w:szCs w:val="28"/>
        </w:rPr>
        <w:br/>
        <w:t>• Pick a high-converting affiliate offer</w:t>
      </w:r>
      <w:r w:rsidRPr="00F605CC">
        <w:rPr>
          <w:rFonts w:cs="Arial"/>
          <w:szCs w:val="28"/>
        </w:rPr>
        <w:br/>
        <w:t>• Add 2–3 simple bonuses (even with ChatGPT)</w:t>
      </w:r>
      <w:r w:rsidRPr="00F605CC">
        <w:rPr>
          <w:rFonts w:cs="Arial"/>
          <w:szCs w:val="28"/>
        </w:rPr>
        <w:br/>
        <w:t>• Promote it with free traffic</w:t>
      </w:r>
      <w:r w:rsidRPr="00F605CC">
        <w:rPr>
          <w:rFonts w:cs="Arial"/>
          <w:szCs w:val="28"/>
        </w:rPr>
        <w:br/>
        <w:t>• Earn your first commission in 48 hours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No fluff. No overwhelm. Just a simple system that works — fast.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Get instant access here: [Your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You don’t need a list. You don’t need a funnel. You just need one page.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Let’s make your first sale happen — this week.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05CB98E9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3 – Objection Killer: “No List? No Problem.”</w:t>
      </w:r>
    </w:p>
    <w:p w14:paraId="077F235A" w14:textId="77777777" w:rsidR="00F605CC" w:rsidRPr="00F605CC" w:rsidRDefault="00F605CC" w:rsidP="00F605CC"/>
    <w:p w14:paraId="6EB5DAEA" w14:textId="77777777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“But I don’t have a list…” (Read this)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If you’ve ever said:</w:t>
      </w:r>
      <w:r w:rsidRPr="00F605CC">
        <w:rPr>
          <w:rFonts w:cs="Arial"/>
          <w:szCs w:val="28"/>
        </w:rPr>
        <w:br/>
        <w:t>“I want to start affiliate marketing, but I don’t have an email list…”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This is exactly why I released The One-Page Profit Plan.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You don’t need a list.</w:t>
      </w:r>
      <w:r w:rsidRPr="00F605CC">
        <w:rPr>
          <w:rFonts w:cs="Arial"/>
          <w:szCs w:val="28"/>
        </w:rPr>
        <w:br/>
        <w:t>You don’t need an autoresponder.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lastRenderedPageBreak/>
        <w:t>You don’t need to spend months “building” before you earn anything.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This system shows you how to:</w:t>
      </w:r>
      <w:r w:rsidRPr="00F605CC">
        <w:rPr>
          <w:rFonts w:cs="Arial"/>
          <w:szCs w:val="28"/>
        </w:rPr>
        <w:br/>
        <w:t>• Create a bonus page in 30 minutes</w:t>
      </w:r>
      <w:r w:rsidRPr="00F605CC">
        <w:rPr>
          <w:rFonts w:cs="Arial"/>
          <w:szCs w:val="28"/>
        </w:rPr>
        <w:br/>
        <w:t>• Use free traffic from Quora, Reddit, Facebook &amp; more</w:t>
      </w:r>
      <w:r w:rsidRPr="00F605CC">
        <w:rPr>
          <w:rFonts w:cs="Arial"/>
          <w:szCs w:val="28"/>
        </w:rPr>
        <w:br/>
        <w:t>• Get commissions — even as a complete beginner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See how it works: [Your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Start where you are. Use what you have. And get paid faster than you think.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519C2CA8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4 – Social Proof / Quick Win</w:t>
      </w:r>
    </w:p>
    <w:p w14:paraId="4429804E" w14:textId="77777777" w:rsidR="00F605CC" w:rsidRPr="00F605CC" w:rsidRDefault="00F605CC" w:rsidP="00F605CC"/>
    <w:p w14:paraId="6F6A075D" w14:textId="77777777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She made her first sale in 2 days...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It’s always exciting when someone goes from zero to their first sale online.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That’s exactly what happened after following The One-Page Profit Plan.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No blog. No videos. No paid traffic.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Just one simple bonus page… and a few minutes of smart action.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You could be next: [Your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Remember: it’s not about making $1,000 right away.</w:t>
      </w:r>
      <w:r w:rsidRPr="00F605CC">
        <w:rPr>
          <w:rFonts w:cs="Arial"/>
          <w:szCs w:val="28"/>
        </w:rPr>
        <w:br/>
        <w:t>It’s about proving to yourself that this works — even if you’re just starting.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lastRenderedPageBreak/>
        <w:t>Let’s break the “zero barrier” together.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51A96EEC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5 – Scarcity / Urgency</w:t>
      </w:r>
    </w:p>
    <w:p w14:paraId="6ADB7C4F" w14:textId="77777777" w:rsidR="00F605CC" w:rsidRDefault="00F605CC">
      <w:pPr>
        <w:rPr>
          <w:rFonts w:cs="Arial"/>
          <w:szCs w:val="28"/>
        </w:rPr>
      </w:pPr>
    </w:p>
    <w:p w14:paraId="6C11428D" w14:textId="65362FFA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This won’t stay live much longer…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The early response to The One-Page Profit Plan has been incredible — and I want to make sure you don’t miss it.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Why?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Because this isn’t going to stay up forever.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 built this to help action-takers get real results fast. Not sit on the fence and wait.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If you’re tired of overthinking, planning, and never launching…</w:t>
      </w:r>
      <w:r w:rsidRPr="00F605CC">
        <w:rPr>
          <w:rFonts w:cs="Arial"/>
          <w:szCs w:val="28"/>
        </w:rPr>
        <w:br/>
        <w:t>This is your chance to do something that works.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Grab it now before the page goes down: [Your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Don’t let another 48 hours go by without taking action.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6D330DDC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6 – PLR Upsell Teaser</w:t>
      </w:r>
    </w:p>
    <w:p w14:paraId="7EFE9C1F" w14:textId="77777777" w:rsidR="00F605CC" w:rsidRPr="00F605CC" w:rsidRDefault="00F605CC" w:rsidP="00F605CC"/>
    <w:p w14:paraId="5AA7ADD3" w14:textId="77777777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Want to sell this system as your own?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If you’ve picked up The One-Page Profit Plan… awesome. You’re now on track for your first commission.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lastRenderedPageBreak/>
        <w:t>But what if you could do more?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What if you could:</w:t>
      </w:r>
      <w:r w:rsidRPr="00F605CC">
        <w:rPr>
          <w:rFonts w:cs="Arial"/>
          <w:szCs w:val="28"/>
        </w:rPr>
        <w:br/>
        <w:t>• Rebrand the entire system</w:t>
      </w:r>
      <w:r w:rsidRPr="00F605CC">
        <w:rPr>
          <w:rFonts w:cs="Arial"/>
          <w:szCs w:val="28"/>
        </w:rPr>
        <w:br/>
        <w:t>• Sell it as your own product</w:t>
      </w:r>
      <w:r w:rsidRPr="00F605CC">
        <w:rPr>
          <w:rFonts w:cs="Arial"/>
          <w:szCs w:val="28"/>
        </w:rPr>
        <w:br/>
        <w:t>• Keep 100% of every sale</w:t>
      </w:r>
      <w:r w:rsidRPr="00F605CC">
        <w:rPr>
          <w:rFonts w:cs="Arial"/>
          <w:szCs w:val="28"/>
        </w:rPr>
        <w:br/>
        <w:t>• Build your list while helping others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That’s exactly what the PLR license allows you to do.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Get the full Business-In-A-Box here: [Your PLR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Everything’s done for you — content, graphics, sales copy, emails.</w:t>
      </w:r>
      <w:r w:rsidRPr="00F605CC">
        <w:rPr>
          <w:rFonts w:cs="Arial"/>
          <w:szCs w:val="28"/>
        </w:rPr>
        <w:br/>
        <w:t>You just plug in your name… and start selling.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Licenses are limited. Don’t wait.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– [Your Name]</w:t>
      </w:r>
    </w:p>
    <w:p w14:paraId="6DC4700F" w14:textId="77777777" w:rsidR="00484416" w:rsidRPr="00F605CC" w:rsidRDefault="00000000">
      <w:pPr>
        <w:pStyle w:val="Heading2"/>
        <w:rPr>
          <w:rFonts w:ascii="Arial" w:hAnsi="Arial" w:cs="Arial"/>
          <w:sz w:val="40"/>
          <w:szCs w:val="40"/>
        </w:rPr>
      </w:pPr>
      <w:r w:rsidRPr="00F605CC">
        <w:rPr>
          <w:rFonts w:ascii="Arial" w:hAnsi="Arial" w:cs="Arial"/>
          <w:sz w:val="40"/>
          <w:szCs w:val="40"/>
        </w:rPr>
        <w:t>Day 7 – Final Call / Wrap-Up</w:t>
      </w:r>
    </w:p>
    <w:p w14:paraId="6070DF5F" w14:textId="77777777" w:rsidR="00F605CC" w:rsidRDefault="00F605CC">
      <w:pPr>
        <w:rPr>
          <w:rFonts w:cs="Arial"/>
          <w:szCs w:val="28"/>
        </w:rPr>
      </w:pPr>
    </w:p>
    <w:p w14:paraId="5F366780" w14:textId="2A5D82D5" w:rsid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t>Subject Line: Last chance: The One-Page Profit Plan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This is it.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Today’s your last chance to grab The One-Page Profit Plan — the beginner-friendly system that shows you how to:</w:t>
      </w:r>
    </w:p>
    <w:p w14:paraId="240BEBAF" w14:textId="65C8B0E0" w:rsidR="00484416" w:rsidRPr="00F605CC" w:rsidRDefault="00000000">
      <w:pPr>
        <w:rPr>
          <w:rFonts w:cs="Arial"/>
          <w:szCs w:val="28"/>
        </w:rPr>
      </w:pPr>
      <w:r w:rsidRPr="00F605CC">
        <w:rPr>
          <w:rFonts w:cs="Arial"/>
          <w:szCs w:val="28"/>
        </w:rPr>
        <w:br/>
        <w:t>• Pick a proven affiliate offer</w:t>
      </w:r>
      <w:r w:rsidRPr="00F605CC">
        <w:rPr>
          <w:rFonts w:cs="Arial"/>
          <w:szCs w:val="28"/>
        </w:rPr>
        <w:br/>
        <w:t>• Build a bonus page fast</w:t>
      </w:r>
      <w:r w:rsidRPr="00F605CC">
        <w:rPr>
          <w:rFonts w:cs="Arial"/>
          <w:szCs w:val="28"/>
        </w:rPr>
        <w:br/>
        <w:t>• Use free traffic for clicks</w:t>
      </w:r>
      <w:r w:rsidRPr="00F605CC">
        <w:rPr>
          <w:rFonts w:cs="Arial"/>
          <w:szCs w:val="28"/>
        </w:rPr>
        <w:br/>
        <w:t>• Earn your first commission in 48 hours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No list. No product. No ads. Just action.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lastRenderedPageBreak/>
        <w:br/>
        <w:t>Grab it before it’s gone: [Your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P.S. If you’re thinking about reselling it with full PLR rights — those licenses are almost gone too: [Your PLR Link]</w:t>
      </w:r>
      <w:r w:rsidRPr="00F605CC">
        <w:rPr>
          <w:rFonts w:cs="Arial"/>
          <w:szCs w:val="28"/>
        </w:rPr>
        <w:br/>
      </w:r>
      <w:r w:rsidRPr="00F605CC">
        <w:rPr>
          <w:rFonts w:cs="Arial"/>
          <w:szCs w:val="28"/>
        </w:rPr>
        <w:br/>
        <w:t>Talk soon,</w:t>
      </w:r>
      <w:r w:rsidRPr="00F605CC">
        <w:rPr>
          <w:rFonts w:cs="Arial"/>
          <w:szCs w:val="28"/>
        </w:rPr>
        <w:br/>
        <w:t>[Your Name]</w:t>
      </w:r>
    </w:p>
    <w:sectPr w:rsidR="00484416" w:rsidRPr="00F605C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8689184">
    <w:abstractNumId w:val="8"/>
  </w:num>
  <w:num w:numId="2" w16cid:durableId="132915175">
    <w:abstractNumId w:val="6"/>
  </w:num>
  <w:num w:numId="3" w16cid:durableId="1198545635">
    <w:abstractNumId w:val="5"/>
  </w:num>
  <w:num w:numId="4" w16cid:durableId="1723868700">
    <w:abstractNumId w:val="4"/>
  </w:num>
  <w:num w:numId="5" w16cid:durableId="323776589">
    <w:abstractNumId w:val="7"/>
  </w:num>
  <w:num w:numId="6" w16cid:durableId="113449054">
    <w:abstractNumId w:val="3"/>
  </w:num>
  <w:num w:numId="7" w16cid:durableId="1798454716">
    <w:abstractNumId w:val="2"/>
  </w:num>
  <w:num w:numId="8" w16cid:durableId="463814350">
    <w:abstractNumId w:val="1"/>
  </w:num>
  <w:num w:numId="9" w16cid:durableId="447235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4416"/>
    <w:rsid w:val="00AA1D8D"/>
    <w:rsid w:val="00B47730"/>
    <w:rsid w:val="00CB0664"/>
    <w:rsid w:val="00F605CC"/>
    <w:rsid w:val="00F634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089B0B"/>
  <w14:defaultImageDpi w14:val="300"/>
  <w15:docId w15:val="{35A0D0A0-F4A1-464E-985C-06EAA9E2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2</cp:revision>
  <dcterms:created xsi:type="dcterms:W3CDTF">2013-12-23T23:15:00Z</dcterms:created>
  <dcterms:modified xsi:type="dcterms:W3CDTF">2025-03-30T16:12:00Z</dcterms:modified>
  <cp:category/>
</cp:coreProperties>
</file>