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8A21" w14:textId="7A357434" w:rsidR="00DB6F4C" w:rsidRDefault="00340900">
      <w:pPr>
        <w:pStyle w:val="Title"/>
      </w:pPr>
      <w:r>
        <w:t>Launch Pad 2.0</w:t>
      </w:r>
      <w:r w:rsidR="00000000">
        <w:t xml:space="preserve"> Swipe </w:t>
      </w:r>
    </w:p>
    <w:p w14:paraId="73DB1E9A" w14:textId="77777777" w:rsidR="00DB6F4C" w:rsidRDefault="00000000">
      <w:pPr>
        <w:pStyle w:val="Heading1"/>
      </w:pPr>
      <w:r>
        <w:t>Email #1</w:t>
      </w:r>
    </w:p>
    <w:p w14:paraId="3831FBA6" w14:textId="77777777" w:rsidR="00DB6F4C" w:rsidRDefault="00000000">
      <w:r>
        <w:t>Subject Line Options:</w:t>
      </w:r>
    </w:p>
    <w:p w14:paraId="708FD2F6" w14:textId="77777777" w:rsidR="00DB6F4C" w:rsidRDefault="00000000">
      <w:pPr>
        <w:pStyle w:val="ListBullet"/>
      </w:pPr>
      <w:r>
        <w:t>{!firstname_fix}, finally a system with structure</w:t>
      </w:r>
    </w:p>
    <w:p w14:paraId="589D2864" w14:textId="77777777" w:rsidR="00DB6F4C" w:rsidRDefault="00000000">
      <w:pPr>
        <w:pStyle w:val="ListBullet"/>
      </w:pPr>
      <w:r>
        <w:t>{!firstname_fix}, this gave me a real foundation</w:t>
      </w:r>
    </w:p>
    <w:p w14:paraId="20237C71" w14:textId="77777777" w:rsidR="00DB6F4C" w:rsidRDefault="00000000">
      <w:pPr>
        <w:pStyle w:val="ListBullet"/>
      </w:pPr>
      <w:r>
        <w:t>{!firstname_fix}, not fast... but it works</w:t>
      </w:r>
    </w:p>
    <w:p w14:paraId="0C69B50C" w14:textId="77777777" w:rsidR="00DB6F4C" w:rsidRDefault="00000000">
      <w:r>
        <w:br/>
        <w:t>Email Body:</w:t>
      </w:r>
    </w:p>
    <w:p w14:paraId="4E535777" w14:textId="77777777" w:rsidR="00DB6F4C" w:rsidRDefault="00000000">
      <w:r>
        <w:t>Hey {!firstname_fix},</w:t>
      </w:r>
      <w:r>
        <w:br/>
      </w:r>
      <w:r>
        <w:br/>
        <w:t>If you’re tired of bouncing between “easy wins” that lead nowhere... this might be the turning point.</w:t>
      </w:r>
      <w:r>
        <w:br/>
      </w:r>
      <w:r>
        <w:br/>
        <w:t xml:space="preserve">This gave me structure — something solid to build on.  </w:t>
      </w:r>
      <w:r>
        <w:br/>
        <w:t xml:space="preserve">It’s not instant. It takes a bit of time to set up.  </w:t>
      </w:r>
      <w:r>
        <w:br/>
        <w:t>But it’s clear, proven, and built to scale.</w:t>
      </w:r>
      <w:r>
        <w:br/>
      </w:r>
      <w:r>
        <w:br/>
        <w:t>Once it’s live, it does the heavy lifting for you.</w:t>
      </w:r>
      <w:r>
        <w:br/>
      </w:r>
      <w:r>
        <w:br/>
        <w:t>👉 **Check it out here**</w:t>
      </w:r>
      <w:r>
        <w:br/>
      </w:r>
      <w:r>
        <w:br/>
        <w:t>It gave me clarity — and that’s something no $7 ebook ever did.</w:t>
      </w:r>
      <w:r>
        <w:br/>
      </w:r>
      <w:r>
        <w:br/>
        <w:t>– YOUR NAME</w:t>
      </w:r>
    </w:p>
    <w:p w14:paraId="6E4F3C5B" w14:textId="77777777" w:rsidR="00DB6F4C" w:rsidRDefault="00000000">
      <w:pPr>
        <w:pStyle w:val="Heading1"/>
      </w:pPr>
      <w:r>
        <w:t>Email #2</w:t>
      </w:r>
    </w:p>
    <w:p w14:paraId="70CB5DE0" w14:textId="77777777" w:rsidR="00DB6F4C" w:rsidRDefault="00000000">
      <w:r>
        <w:t>Subject Line Options:</w:t>
      </w:r>
    </w:p>
    <w:p w14:paraId="44DD4D17" w14:textId="77777777" w:rsidR="00DB6F4C" w:rsidRDefault="00000000">
      <w:pPr>
        <w:pStyle w:val="ListBullet"/>
      </w:pPr>
      <w:r>
        <w:t>{!firstname_fix}, ready to build something that lasts?</w:t>
      </w:r>
    </w:p>
    <w:p w14:paraId="78E348CA" w14:textId="77777777" w:rsidR="00DB6F4C" w:rsidRDefault="00000000">
      <w:pPr>
        <w:pStyle w:val="ListBullet"/>
      </w:pPr>
      <w:r>
        <w:t>{!firstname_fix}, this took a few hours… but it stuck</w:t>
      </w:r>
    </w:p>
    <w:p w14:paraId="426C5AA1" w14:textId="77777777" w:rsidR="00DB6F4C" w:rsidRDefault="00000000">
      <w:pPr>
        <w:pStyle w:val="ListBullet"/>
      </w:pPr>
      <w:r>
        <w:t>{!firstname_fix}, the setup was worth it</w:t>
      </w:r>
    </w:p>
    <w:p w14:paraId="51DDA608" w14:textId="77777777" w:rsidR="00DB6F4C" w:rsidRDefault="00000000">
      <w:r>
        <w:br/>
        <w:t>Email Body:</w:t>
      </w:r>
    </w:p>
    <w:p w14:paraId="3F376F0D" w14:textId="77777777" w:rsidR="00DB6F4C" w:rsidRDefault="00000000">
      <w:r>
        <w:t>Hey {!firstname_fix},</w:t>
      </w:r>
      <w:r>
        <w:br/>
      </w:r>
      <w:r>
        <w:br/>
        <w:t xml:space="preserve">I used to jump on every "quick-start" offer I saw…  </w:t>
      </w:r>
      <w:r>
        <w:br/>
      </w:r>
      <w:r>
        <w:lastRenderedPageBreak/>
        <w:t>But none of them gave me anything to grow with.</w:t>
      </w:r>
      <w:r>
        <w:br/>
      </w:r>
      <w:r>
        <w:br/>
        <w:t>This one did.</w:t>
      </w:r>
      <w:r>
        <w:br/>
      </w:r>
      <w:r>
        <w:br/>
        <w:t>The setup took me a few hours, but it was worth every minute.</w:t>
      </w:r>
      <w:r>
        <w:br/>
      </w:r>
      <w:r>
        <w:br/>
        <w:t>Now I have a real system that collects leads, follows up, and lets me focus on getting traffic.</w:t>
      </w:r>
      <w:r>
        <w:br/>
      </w:r>
      <w:r>
        <w:br/>
        <w:t>👉 **Here’s what I’m using**</w:t>
      </w:r>
      <w:r>
        <w:br/>
      </w:r>
      <w:r>
        <w:br/>
        <w:t>You don’t need fast. You need real.</w:t>
      </w:r>
      <w:r>
        <w:br/>
      </w:r>
      <w:r>
        <w:br/>
        <w:t>– YOUR NAME</w:t>
      </w:r>
    </w:p>
    <w:p w14:paraId="4CAC2003" w14:textId="77777777" w:rsidR="00DB6F4C" w:rsidRDefault="00000000">
      <w:pPr>
        <w:pStyle w:val="Heading1"/>
      </w:pPr>
      <w:r>
        <w:t>Email #3</w:t>
      </w:r>
    </w:p>
    <w:p w14:paraId="0254E836" w14:textId="77777777" w:rsidR="00DB6F4C" w:rsidRDefault="00000000">
      <w:r>
        <w:t>Subject Line Options:</w:t>
      </w:r>
    </w:p>
    <w:p w14:paraId="0E5D2049" w14:textId="77777777" w:rsidR="00DB6F4C" w:rsidRDefault="00000000">
      <w:pPr>
        <w:pStyle w:val="ListBullet"/>
      </w:pPr>
      <w:r>
        <w:t>{!firstname_fix}, no shortcuts, just a solid path</w:t>
      </w:r>
    </w:p>
    <w:p w14:paraId="25AC3AA2" w14:textId="77777777" w:rsidR="00DB6F4C" w:rsidRDefault="00000000">
      <w:pPr>
        <w:pStyle w:val="ListBullet"/>
      </w:pPr>
      <w:r>
        <w:t>{!firstname_fix}, finally something built to last</w:t>
      </w:r>
    </w:p>
    <w:p w14:paraId="5B52267A" w14:textId="77777777" w:rsidR="00DB6F4C" w:rsidRDefault="00000000">
      <w:pPr>
        <w:pStyle w:val="ListBullet"/>
      </w:pPr>
      <w:r>
        <w:t>{!firstname_fix}, not done-for-you — done right</w:t>
      </w:r>
    </w:p>
    <w:p w14:paraId="799AF70D" w14:textId="77777777" w:rsidR="00DB6F4C" w:rsidRDefault="00000000">
      <w:r>
        <w:br/>
        <w:t>Email Body:</w:t>
      </w:r>
    </w:p>
    <w:p w14:paraId="49049AAB" w14:textId="77777777" w:rsidR="00DB6F4C" w:rsidRDefault="00000000">
      <w:r>
        <w:t>Hey {!firstname_fix},</w:t>
      </w:r>
      <w:r>
        <w:br/>
      </w:r>
      <w:r>
        <w:br/>
        <w:t>If you're looking for something done-for-you with zero effort, this isn't it.</w:t>
      </w:r>
      <w:r>
        <w:br/>
      </w:r>
      <w:r>
        <w:br/>
        <w:t>But if you're looking for a setup that shows you exactly how to build something real — this is worth checking out.</w:t>
      </w:r>
      <w:r>
        <w:br/>
      </w:r>
      <w:r>
        <w:br/>
        <w:t xml:space="preserve">You'll need a domain and a funnel builder.  </w:t>
      </w:r>
      <w:r>
        <w:br/>
        <w:t>You'll spend a few hours setting it up.</w:t>
      </w:r>
      <w:r>
        <w:br/>
      </w:r>
      <w:r>
        <w:br/>
        <w:t>But once it's in place, it works day and night.</w:t>
      </w:r>
      <w:r>
        <w:br/>
      </w:r>
      <w:r>
        <w:br/>
        <w:t>👉 **Here’s the setup I used**</w:t>
      </w:r>
      <w:r>
        <w:br/>
      </w:r>
      <w:r>
        <w:br/>
        <w:t>No hype. Just structure that scales.</w:t>
      </w:r>
      <w:r>
        <w:br/>
      </w:r>
      <w:r>
        <w:br/>
        <w:t>– YOUR NAME</w:t>
      </w:r>
    </w:p>
    <w:p w14:paraId="50AE7028" w14:textId="77777777" w:rsidR="00DB6F4C" w:rsidRDefault="00000000">
      <w:pPr>
        <w:pStyle w:val="Heading1"/>
      </w:pPr>
      <w:r>
        <w:lastRenderedPageBreak/>
        <w:t>Email #4</w:t>
      </w:r>
    </w:p>
    <w:p w14:paraId="4F1186CC" w14:textId="77777777" w:rsidR="00DB6F4C" w:rsidRDefault="00000000">
      <w:r>
        <w:t>Subject Line Options:</w:t>
      </w:r>
    </w:p>
    <w:p w14:paraId="6E6D18E6" w14:textId="77777777" w:rsidR="00DB6F4C" w:rsidRDefault="00000000">
      <w:pPr>
        <w:pStyle w:val="ListBullet"/>
      </w:pPr>
      <w:r>
        <w:t>{!firstname_fix}, takes a little time, delivers a lot</w:t>
      </w:r>
    </w:p>
    <w:p w14:paraId="6A6112C2" w14:textId="77777777" w:rsidR="00DB6F4C" w:rsidRDefault="00000000">
      <w:pPr>
        <w:pStyle w:val="ListBullet"/>
      </w:pPr>
      <w:r>
        <w:t>{!firstname_fix}, finally finished something</w:t>
      </w:r>
    </w:p>
    <w:p w14:paraId="29198933" w14:textId="77777777" w:rsidR="00DB6F4C" w:rsidRDefault="00000000">
      <w:pPr>
        <w:pStyle w:val="ListBullet"/>
      </w:pPr>
      <w:r>
        <w:t>{!firstname_fix}, real setup, real growth</w:t>
      </w:r>
    </w:p>
    <w:p w14:paraId="53B13282" w14:textId="77777777" w:rsidR="00DB6F4C" w:rsidRDefault="00000000">
      <w:r>
        <w:br/>
        <w:t>Email Body:</w:t>
      </w:r>
    </w:p>
    <w:p w14:paraId="4FEB7BEB" w14:textId="77777777" w:rsidR="00DB6F4C" w:rsidRDefault="00000000">
      <w:r>
        <w:t>Hey {!firstname_fix},</w:t>
      </w:r>
      <w:r>
        <w:br/>
      </w:r>
      <w:r>
        <w:br/>
        <w:t>I’ve started plenty of systems I never finished.</w:t>
      </w:r>
      <w:r>
        <w:br/>
      </w:r>
      <w:r>
        <w:br/>
        <w:t>This one? I completed it in a weekend — and now it’s the core of my business.</w:t>
      </w:r>
      <w:r>
        <w:br/>
      </w:r>
      <w:r>
        <w:br/>
        <w:t xml:space="preserve">Yes, it requires some work.  </w:t>
      </w:r>
      <w:r>
        <w:br/>
        <w:t xml:space="preserve">But it walks you through every step.  </w:t>
      </w:r>
      <w:r>
        <w:br/>
        <w:t>You’ll be proud of what you built.</w:t>
      </w:r>
      <w:r>
        <w:br/>
      </w:r>
      <w:r>
        <w:br/>
        <w:t>👉 **Take a look here**</w:t>
      </w:r>
      <w:r>
        <w:br/>
      </w:r>
      <w:r>
        <w:br/>
        <w:t xml:space="preserve">Simple doesn’t mean sloppy.  </w:t>
      </w:r>
      <w:r>
        <w:br/>
        <w:t>This one’s structured.</w:t>
      </w:r>
      <w:r>
        <w:br/>
      </w:r>
      <w:r>
        <w:br/>
        <w:t>– YOUR NAME</w:t>
      </w:r>
    </w:p>
    <w:p w14:paraId="17FDC648" w14:textId="77777777" w:rsidR="00DB6F4C" w:rsidRDefault="00000000">
      <w:pPr>
        <w:pStyle w:val="Heading1"/>
      </w:pPr>
      <w:r>
        <w:t>Email #5</w:t>
      </w:r>
    </w:p>
    <w:p w14:paraId="7DAC7ECF" w14:textId="77777777" w:rsidR="00DB6F4C" w:rsidRDefault="00000000">
      <w:r>
        <w:t>Subject Line Options:</w:t>
      </w:r>
    </w:p>
    <w:p w14:paraId="5D89D66A" w14:textId="77777777" w:rsidR="00DB6F4C" w:rsidRDefault="00000000">
      <w:pPr>
        <w:pStyle w:val="ListBullet"/>
      </w:pPr>
      <w:r>
        <w:t>{!firstname_fix}, automate without guesswork</w:t>
      </w:r>
    </w:p>
    <w:p w14:paraId="0BF38D3B" w14:textId="77777777" w:rsidR="00DB6F4C" w:rsidRDefault="00000000">
      <w:pPr>
        <w:pStyle w:val="ListBullet"/>
      </w:pPr>
      <w:r>
        <w:t>{!firstname_fix}, it runs while I rest</w:t>
      </w:r>
    </w:p>
    <w:p w14:paraId="197DD96B" w14:textId="77777777" w:rsidR="00DB6F4C" w:rsidRDefault="00000000">
      <w:pPr>
        <w:pStyle w:val="ListBullet"/>
      </w:pPr>
      <w:r>
        <w:t>{!firstname_fix}, this setup actually follows up</w:t>
      </w:r>
    </w:p>
    <w:p w14:paraId="0C0A8E34" w14:textId="77777777" w:rsidR="00DB6F4C" w:rsidRDefault="00000000">
      <w:r>
        <w:br/>
        <w:t>Email Body:</w:t>
      </w:r>
    </w:p>
    <w:p w14:paraId="0BFE1A70" w14:textId="77777777" w:rsidR="00DB6F4C" w:rsidRDefault="00000000">
      <w:r>
        <w:t>Hey {!firstname_fix},</w:t>
      </w:r>
      <w:r>
        <w:br/>
      </w:r>
      <w:r>
        <w:br/>
        <w:t>Once this setup is complete, it does what so many others promise and fail to do…</w:t>
      </w:r>
      <w:r>
        <w:br/>
      </w:r>
      <w:r>
        <w:br/>
        <w:t>It runs.</w:t>
      </w:r>
      <w:r>
        <w:br/>
      </w:r>
      <w:r>
        <w:br/>
        <w:t xml:space="preserve">It collects leads.  </w:t>
      </w:r>
      <w:r>
        <w:br/>
      </w:r>
      <w:r>
        <w:lastRenderedPageBreak/>
        <w:t xml:space="preserve">It follows up.  </w:t>
      </w:r>
      <w:r>
        <w:br/>
        <w:t>It sells while you focus on traffic.</w:t>
      </w:r>
      <w:r>
        <w:br/>
      </w:r>
      <w:r>
        <w:br/>
        <w:t>You’ll need to invest a few hours up front. But then it’s go time.</w:t>
      </w:r>
      <w:r>
        <w:br/>
      </w:r>
      <w:r>
        <w:br/>
        <w:t>👉 **See the setup in action**</w:t>
      </w:r>
      <w:r>
        <w:br/>
      </w:r>
      <w:r>
        <w:br/>
        <w:t>Nothing beats waking up to a full inbox.</w:t>
      </w:r>
      <w:r>
        <w:br/>
      </w:r>
      <w:r>
        <w:br/>
        <w:t>– YOUR NAME</w:t>
      </w:r>
    </w:p>
    <w:p w14:paraId="2E490159" w14:textId="77777777" w:rsidR="00DB6F4C" w:rsidRDefault="00000000">
      <w:pPr>
        <w:pStyle w:val="Heading1"/>
      </w:pPr>
      <w:r>
        <w:t>Email #6</w:t>
      </w:r>
    </w:p>
    <w:p w14:paraId="41C571D3" w14:textId="77777777" w:rsidR="00DB6F4C" w:rsidRDefault="00000000">
      <w:r>
        <w:t>Subject Line Options:</w:t>
      </w:r>
    </w:p>
    <w:p w14:paraId="4EAC71DC" w14:textId="77777777" w:rsidR="00DB6F4C" w:rsidRDefault="00000000">
      <w:pPr>
        <w:pStyle w:val="ListBullet"/>
      </w:pPr>
      <w:r>
        <w:t>{!firstname_fix}, here’s the framework I use daily</w:t>
      </w:r>
    </w:p>
    <w:p w14:paraId="4898E654" w14:textId="77777777" w:rsidR="00DB6F4C" w:rsidRDefault="00000000">
      <w:pPr>
        <w:pStyle w:val="ListBullet"/>
      </w:pPr>
      <w:r>
        <w:t>{!firstname_fix}, one-time setup → daily results</w:t>
      </w:r>
    </w:p>
    <w:p w14:paraId="2CC90374" w14:textId="77777777" w:rsidR="00DB6F4C" w:rsidRDefault="00000000">
      <w:pPr>
        <w:pStyle w:val="ListBullet"/>
      </w:pPr>
      <w:r>
        <w:t>{!firstname_fix}, build once, promote forever</w:t>
      </w:r>
    </w:p>
    <w:p w14:paraId="369631F0" w14:textId="77777777" w:rsidR="00DB6F4C" w:rsidRDefault="00000000">
      <w:r>
        <w:br/>
        <w:t>Email Body:</w:t>
      </w:r>
    </w:p>
    <w:p w14:paraId="3B0691E4" w14:textId="77777777" w:rsidR="00DB6F4C" w:rsidRDefault="00000000">
      <w:r>
        <w:t>Hey {!firstname_fix},</w:t>
      </w:r>
      <w:r>
        <w:br/>
      </w:r>
      <w:r>
        <w:br/>
        <w:t>This is the exact framework I use every day to grow my list and make consistent sales.</w:t>
      </w:r>
      <w:r>
        <w:br/>
      </w:r>
      <w:r>
        <w:br/>
        <w:t>It’s not a shortcut — it’s a structure.</w:t>
      </w:r>
      <w:r>
        <w:br/>
      </w:r>
      <w:r>
        <w:br/>
        <w:t xml:space="preserve">Once I set it up, it gave me everything I needed:  </w:t>
      </w:r>
      <w:r>
        <w:br/>
        <w:t xml:space="preserve">✅ Lead capture  </w:t>
      </w:r>
      <w:r>
        <w:br/>
        <w:t xml:space="preserve">✅ Follow-up  </w:t>
      </w:r>
      <w:r>
        <w:br/>
        <w:t>✅ Payment flow</w:t>
      </w:r>
      <w:r>
        <w:br/>
      </w:r>
      <w:r>
        <w:br/>
        <w:t>👉 **Check out the full setup here**</w:t>
      </w:r>
      <w:r>
        <w:br/>
      </w:r>
      <w:r>
        <w:br/>
        <w:t>Takes time to build. Pays daily.</w:t>
      </w:r>
      <w:r>
        <w:br/>
      </w:r>
      <w:r>
        <w:br/>
        <w:t>– YOUR NAME</w:t>
      </w:r>
    </w:p>
    <w:p w14:paraId="0617992B" w14:textId="77777777" w:rsidR="00DB6F4C" w:rsidRDefault="00000000">
      <w:pPr>
        <w:pStyle w:val="Heading1"/>
      </w:pPr>
      <w:r>
        <w:t>Email #7</w:t>
      </w:r>
    </w:p>
    <w:p w14:paraId="525BC915" w14:textId="77777777" w:rsidR="00DB6F4C" w:rsidRDefault="00000000">
      <w:r>
        <w:t>Subject Line Options:</w:t>
      </w:r>
    </w:p>
    <w:p w14:paraId="263E08E4" w14:textId="77777777" w:rsidR="00DB6F4C" w:rsidRDefault="00000000">
      <w:pPr>
        <w:pStyle w:val="ListBullet"/>
      </w:pPr>
      <w:r>
        <w:t>{!firstname_fix}, no hype… just honest setup</w:t>
      </w:r>
    </w:p>
    <w:p w14:paraId="34E7D9A3" w14:textId="77777777" w:rsidR="00DB6F4C" w:rsidRDefault="00000000">
      <w:pPr>
        <w:pStyle w:val="ListBullet"/>
      </w:pPr>
      <w:r>
        <w:lastRenderedPageBreak/>
        <w:t>{!firstname_fix}, structure over shortcuts</w:t>
      </w:r>
    </w:p>
    <w:p w14:paraId="3D950EA4" w14:textId="77777777" w:rsidR="00DB6F4C" w:rsidRDefault="00000000">
      <w:pPr>
        <w:pStyle w:val="ListBullet"/>
      </w:pPr>
      <w:r>
        <w:t>{!firstname_fix}, I’d rather build right than build fast</w:t>
      </w:r>
    </w:p>
    <w:p w14:paraId="1A5F8DE9" w14:textId="77777777" w:rsidR="00DB6F4C" w:rsidRDefault="00000000">
      <w:r>
        <w:br/>
        <w:t>Email Body:</w:t>
      </w:r>
    </w:p>
    <w:p w14:paraId="5ED3DF70" w14:textId="77777777" w:rsidR="00DB6F4C" w:rsidRDefault="00000000">
      <w:r>
        <w:t>Hey {!firstname_fix},</w:t>
      </w:r>
      <w:r>
        <w:br/>
      </w:r>
      <w:r>
        <w:br/>
        <w:t>I’ll be real with you — this isn’t a plug-and-play system with zero effort.</w:t>
      </w:r>
      <w:r>
        <w:br/>
      </w:r>
      <w:r>
        <w:br/>
        <w:t xml:space="preserve">You’ll need a domain. You’ll need to follow some setup steps.  </w:t>
      </w:r>
      <w:r>
        <w:br/>
        <w:t>And it will take you a couple hours to do it right.</w:t>
      </w:r>
      <w:r>
        <w:br/>
      </w:r>
      <w:r>
        <w:br/>
        <w:t xml:space="preserve">But when you’re done?  </w:t>
      </w:r>
      <w:r>
        <w:br/>
        <w:t>You’ll have a business in a box that actually makes sense.</w:t>
      </w:r>
      <w:r>
        <w:br/>
      </w:r>
      <w:r>
        <w:br/>
        <w:t>👉 **Here’s what it looks like**</w:t>
      </w:r>
      <w:r>
        <w:br/>
      </w:r>
      <w:r>
        <w:br/>
        <w:t>If you're serious, this is one of the few worth your time.</w:t>
      </w:r>
      <w:r>
        <w:br/>
      </w:r>
      <w:r>
        <w:br/>
        <w:t>– YOUR NAME</w:t>
      </w:r>
    </w:p>
    <w:sectPr w:rsidR="00DB6F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9986610">
    <w:abstractNumId w:val="8"/>
  </w:num>
  <w:num w:numId="2" w16cid:durableId="1994751409">
    <w:abstractNumId w:val="6"/>
  </w:num>
  <w:num w:numId="3" w16cid:durableId="1215773365">
    <w:abstractNumId w:val="5"/>
  </w:num>
  <w:num w:numId="4" w16cid:durableId="1375154064">
    <w:abstractNumId w:val="4"/>
  </w:num>
  <w:num w:numId="5" w16cid:durableId="1200704968">
    <w:abstractNumId w:val="7"/>
  </w:num>
  <w:num w:numId="6" w16cid:durableId="1575822818">
    <w:abstractNumId w:val="3"/>
  </w:num>
  <w:num w:numId="7" w16cid:durableId="615334957">
    <w:abstractNumId w:val="2"/>
  </w:num>
  <w:num w:numId="8" w16cid:durableId="1621455380">
    <w:abstractNumId w:val="1"/>
  </w:num>
  <w:num w:numId="9" w16cid:durableId="10007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AE9"/>
    <w:rsid w:val="00034616"/>
    <w:rsid w:val="0006063C"/>
    <w:rsid w:val="0015074B"/>
    <w:rsid w:val="0029639D"/>
    <w:rsid w:val="00326F90"/>
    <w:rsid w:val="00340900"/>
    <w:rsid w:val="00AA1D8D"/>
    <w:rsid w:val="00B47730"/>
    <w:rsid w:val="00CB0664"/>
    <w:rsid w:val="00DB6F4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F1D578"/>
  <w14:defaultImageDpi w14:val="300"/>
  <w15:docId w15:val="{A618E2ED-D06A-4228-B715-888AC725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Wesley Lage</cp:lastModifiedBy>
  <cp:revision>2</cp:revision>
  <dcterms:created xsi:type="dcterms:W3CDTF">2013-12-23T23:15:00Z</dcterms:created>
  <dcterms:modified xsi:type="dcterms:W3CDTF">2025-07-30T05:22:00Z</dcterms:modified>
  <cp:category/>
</cp:coreProperties>
</file>